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rPr>
          <w:rFonts w:ascii="Times New Roman" w:hAnsi="Times New Roman" w:cs="Times New Roman"/>
          <w:b/>
          <w:bCs/>
        </w:rPr>
      </w:pPr>
      <w:r>
        <w:rPr>
          <w:rFonts w:ascii="Times New Roman" w:hAnsi="Times New Roman" w:cs="Times New Roman"/>
          <w:b/>
          <w:bCs/>
        </w:rPr>
        <w:t>3GPP TSG</w:t>
      </w:r>
      <w:r>
        <w:rPr>
          <w:rFonts w:hint="eastAsia" w:ascii="Times New Roman" w:hAnsi="Times New Roman" w:cs="Times New Roman"/>
          <w:b/>
          <w:bCs/>
          <w:lang w:eastAsia="zh-CN"/>
        </w:rPr>
        <w:t xml:space="preserve"> </w:t>
      </w:r>
      <w:r>
        <w:rPr>
          <w:rFonts w:ascii="Times New Roman" w:hAnsi="Times New Roman" w:cs="Times New Roman"/>
          <w:b/>
          <w:bCs/>
        </w:rPr>
        <w:t>RAN WG1 #11</w:t>
      </w:r>
      <w:r>
        <w:rPr>
          <w:rFonts w:ascii="Times New Roman" w:hAnsi="Times New Roman" w:cs="Times New Roman"/>
          <w:b/>
          <w:bCs/>
          <w:lang w:eastAsia="zh-CN"/>
        </w:rPr>
        <w:t>2</w:t>
      </w:r>
      <w:r>
        <w:rPr>
          <w:rFonts w:hint="eastAsia" w:ascii="Times New Roman" w:hAnsi="Times New Roman" w:cs="Times New Roman"/>
          <w:b/>
          <w:bCs/>
          <w:lang w:eastAsia="zh-CN"/>
        </w:rPr>
        <w:t>bis</w:t>
      </w:r>
      <w:r>
        <w:rPr>
          <w:rFonts w:ascii="Times New Roman" w:hAnsi="Times New Roman" w:cs="Times New Roman"/>
          <w:b/>
          <w:bCs/>
          <w:lang w:eastAsia="zh-CN"/>
        </w:rPr>
        <w:t>-</w:t>
      </w:r>
      <w:r>
        <w:rPr>
          <w:rFonts w:hint="eastAsia" w:ascii="Times New Roman" w:hAnsi="Times New Roman" w:cs="Times New Roman"/>
          <w:b/>
          <w:bCs/>
          <w:lang w:eastAsia="zh-CN"/>
        </w:rPr>
        <w:t>e</w:t>
      </w:r>
      <w:r>
        <w:rPr>
          <w:rFonts w:ascii="Times New Roman" w:hAnsi="Times New Roman" w:cs="Times New Roman"/>
          <w:b/>
          <w:bCs/>
        </w:rPr>
        <w:t xml:space="preserve">                                             R1-2302836                                                                                     </w:t>
      </w:r>
    </w:p>
    <w:p>
      <w:pPr>
        <w:pStyle w:val="80"/>
        <w:jc w:val="both"/>
        <w:rPr>
          <w:rFonts w:ascii="Times New Roman" w:hAnsi="Times New Roman" w:eastAsia="宋体" w:cs="Times New Roman"/>
          <w:b/>
          <w:bCs/>
          <w:lang w:eastAsia="zh-CN"/>
        </w:rPr>
      </w:pPr>
      <w:r>
        <w:rPr>
          <w:rFonts w:ascii="Times New Roman" w:hAnsi="Times New Roman" w:eastAsia="MS Mincho" w:cs="Times New Roman"/>
          <w:b/>
          <w:bCs/>
          <w:lang w:eastAsia="ja-JP"/>
        </w:rPr>
        <w:t>Meeting</w:t>
      </w:r>
      <w:r>
        <w:rPr>
          <w:rFonts w:hint="eastAsia" w:ascii="Times New Roman" w:hAnsi="Times New Roman" w:cs="Times New Roman"/>
          <w:b/>
          <w:bCs/>
          <w:lang w:eastAsia="zh-CN"/>
        </w:rPr>
        <w:t>，</w:t>
      </w:r>
      <w:r>
        <w:rPr>
          <w:rFonts w:ascii="Times New Roman" w:hAnsi="Times New Roman" w:cs="Times New Roman"/>
          <w:b/>
          <w:bCs/>
          <w:lang w:eastAsia="zh-CN"/>
        </w:rPr>
        <w:t>April</w:t>
      </w:r>
      <w:r>
        <w:rPr>
          <w:rFonts w:ascii="Times New Roman" w:hAnsi="Times New Roman" w:eastAsia="Calibri" w:cs="Times New Roman"/>
          <w:b/>
          <w:bCs/>
        </w:rPr>
        <w:t xml:space="preserve"> </w:t>
      </w:r>
      <w:r>
        <w:rPr>
          <w:rFonts w:ascii="Times New Roman" w:hAnsi="Times New Roman" w:eastAsia="宋体" w:cs="Times New Roman"/>
          <w:b/>
          <w:bCs/>
          <w:lang w:eastAsia="zh-CN"/>
        </w:rPr>
        <w:t>17</w:t>
      </w:r>
      <w:r>
        <w:rPr>
          <w:rFonts w:hint="eastAsia" w:ascii="Times New Roman" w:hAnsi="Times New Roman" w:eastAsia="宋体" w:cs="Times New Roman"/>
          <w:b/>
          <w:bCs/>
          <w:lang w:eastAsia="zh-CN"/>
        </w:rPr>
        <w:t>th</w:t>
      </w:r>
      <w:r>
        <w:rPr>
          <w:rFonts w:ascii="Times New Roman" w:hAnsi="Times New Roman" w:eastAsia="Calibri" w:cs="Times New Roman"/>
          <w:b/>
          <w:bCs/>
        </w:rPr>
        <w:t xml:space="preserve"> – </w:t>
      </w:r>
      <w:r>
        <w:rPr>
          <w:rFonts w:ascii="Times New Roman" w:hAnsi="Times New Roman" w:eastAsia="宋体" w:cs="Times New Roman"/>
          <w:b/>
          <w:bCs/>
          <w:lang w:eastAsia="zh-CN"/>
        </w:rPr>
        <w:t>April</w:t>
      </w:r>
      <w:r>
        <w:rPr>
          <w:rFonts w:hint="eastAsia" w:ascii="Times New Roman" w:hAnsi="Times New Roman" w:eastAsia="宋体" w:cs="Times New Roman"/>
          <w:b/>
          <w:bCs/>
          <w:lang w:eastAsia="zh-CN"/>
        </w:rPr>
        <w:t xml:space="preserve"> </w:t>
      </w:r>
      <w:r>
        <w:rPr>
          <w:rFonts w:ascii="Times New Roman" w:hAnsi="Times New Roman" w:eastAsia="宋体" w:cs="Times New Roman"/>
          <w:b/>
          <w:bCs/>
          <w:lang w:eastAsia="zh-CN"/>
        </w:rPr>
        <w:t>26th</w:t>
      </w:r>
      <w:r>
        <w:rPr>
          <w:rFonts w:ascii="Times New Roman" w:hAnsi="Times New Roman" w:eastAsia="Calibri" w:cs="Times New Roman"/>
          <w:b/>
          <w:bCs/>
        </w:rPr>
        <w:t>, 202</w:t>
      </w:r>
      <w:r>
        <w:rPr>
          <w:rFonts w:ascii="Times New Roman" w:hAnsi="Times New Roman" w:eastAsia="宋体" w:cs="Times New Roman"/>
          <w:b/>
          <w:bCs/>
          <w:lang w:eastAsia="zh-CN"/>
        </w:rPr>
        <w:t>3</w:t>
      </w:r>
      <w:bookmarkStart w:id="0" w:name="OLE_LINK34"/>
      <w:bookmarkStart w:id="1" w:name="OLE_LINK33"/>
    </w:p>
    <w:p>
      <w:pPr>
        <w:pStyle w:val="80"/>
        <w:jc w:val="both"/>
        <w:rPr>
          <w:rFonts w:ascii="Times New Roman" w:hAnsi="Times New Roman" w:eastAsia="宋体" w:cs="Times New Roman"/>
          <w:b/>
          <w:bCs/>
          <w:lang w:eastAsia="zh-CN"/>
        </w:rPr>
      </w:pPr>
    </w:p>
    <w:p>
      <w:pPr>
        <w:pStyle w:val="49"/>
        <w:tabs>
          <w:tab w:val="clear" w:pos="4536"/>
        </w:tabs>
        <w:jc w:val="both"/>
        <w:rPr>
          <w:rFonts w:ascii="Times New Roman" w:hAnsi="Times New Roman" w:cs="Times New Roman"/>
          <w:szCs w:val="22"/>
        </w:rPr>
      </w:pPr>
      <w:r>
        <w:rPr>
          <w:rFonts w:ascii="Times New Roman" w:hAnsi="Times New Roman" w:cs="Times New Roman"/>
          <w:szCs w:val="22"/>
        </w:rPr>
        <w:t>Source:          TCL Communication</w:t>
      </w:r>
    </w:p>
    <w:p>
      <w:pPr>
        <w:pStyle w:val="49"/>
        <w:tabs>
          <w:tab w:val="clear" w:pos="4536"/>
        </w:tabs>
        <w:jc w:val="both"/>
        <w:rPr>
          <w:rFonts w:ascii="Times New Roman" w:hAnsi="Times New Roman" w:cs="Times New Roman"/>
          <w:szCs w:val="22"/>
        </w:rPr>
      </w:pPr>
      <w:r>
        <w:rPr>
          <w:rFonts w:ascii="Times New Roman" w:hAnsi="Times New Roman" w:cs="Times New Roman"/>
          <w:szCs w:val="22"/>
        </w:rPr>
        <w:t>Title:            Discussion on XR specific capacity enhancement techniques</w:t>
      </w:r>
    </w:p>
    <w:p>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9.8.1</w:t>
      </w:r>
    </w:p>
    <w:p>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rPr>
      </w:pP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sz w:val="22"/>
          <w:szCs w:val="22"/>
        </w:rPr>
      </w:pPr>
      <w:r>
        <w:rPr>
          <w:rFonts w:ascii="Times New Roman" w:hAnsi="Times New Roman" w:eastAsia="黑体" w:cs="Times New Roman"/>
          <w:b/>
          <w:bCs/>
          <w:color w:val="auto"/>
          <w:sz w:val="22"/>
          <w:szCs w:val="22"/>
        </w:rPr>
        <w:t>Introduction</w:t>
      </w:r>
    </w:p>
    <w:p>
      <w:pPr>
        <w:widowControl w:val="0"/>
        <w:spacing w:after="120"/>
        <w:jc w:val="both"/>
        <w:rPr>
          <w:rFonts w:ascii="Times New Roman" w:hAnsi="Times New Roman" w:cs="Times New Roman"/>
          <w:lang w:eastAsia="zh-CN"/>
        </w:rPr>
      </w:pP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 #</w:t>
      </w:r>
      <w:r>
        <w:rPr>
          <w:rFonts w:ascii="Times New Roman" w:hAnsi="Times New Roman" w:cs="Times New Roman"/>
          <w:lang w:eastAsia="zh-CN"/>
        </w:rPr>
        <w:t>98e-</w:t>
      </w:r>
      <w:r>
        <w:rPr>
          <w:rFonts w:ascii="Times New Roman" w:hAnsi="Times New Roman" w:cs="Times New Roman"/>
        </w:rPr>
        <w:t xml:space="preserve">meeting [1], </w:t>
      </w:r>
      <w:r>
        <w:rPr>
          <w:rFonts w:ascii="Times New Roman" w:hAnsi="Times New Roman" w:cs="Times New Roman"/>
          <w:lang w:eastAsia="zh-CN"/>
        </w:rPr>
        <w:t>the WID for XR capacity enhancement has been approved</w:t>
      </w:r>
      <w:r>
        <w:rPr>
          <w:rFonts w:ascii="Times New Roman" w:hAnsi="Times New Roman" w:cs="Times New Roman"/>
        </w:rPr>
        <w:t xml:space="preserve">, and </w:t>
      </w:r>
      <w:r>
        <w:rPr>
          <w:rFonts w:ascii="Times New Roman" w:hAnsi="Times New Roman" w:cs="Times New Roman"/>
          <w:lang w:eastAsia="zh-CN"/>
        </w:rPr>
        <w:t>the scopes for XR were shown in the following</w:t>
      </w:r>
      <w:r>
        <w:rPr>
          <w:rFonts w:ascii="Times New Roman" w:hAnsi="Times New Roman" w:cs="Times New Roman"/>
        </w:rPr>
        <w:t>:</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pPr>
              <w:overflowPunct w:val="0"/>
              <w:autoSpaceDE w:val="0"/>
              <w:autoSpaceDN w:val="0"/>
              <w:adjustRightInd w:val="0"/>
              <w:spacing w:after="180"/>
              <w:jc w:val="both"/>
              <w:rPr>
                <w:rFonts w:ascii="Times New Roman" w:hAnsi="Times New Roman" w:cs="Times New Roman"/>
              </w:rPr>
            </w:pPr>
            <w:r>
              <w:rPr>
                <w:rFonts w:ascii="Times New Roman" w:hAnsi="Times New Roman" w:eastAsia="等线" w:cs="Times New Roman"/>
                <w:lang w:eastAsia="zh-CN" w:bidi="ar"/>
              </w:rPr>
              <w:t>Specify the enhancements related to power saving:</w:t>
            </w:r>
          </w:p>
          <w:p>
            <w:pPr>
              <w:pStyle w:val="63"/>
              <w:overflowPunct w:val="0"/>
              <w:autoSpaceDE w:val="0"/>
              <w:autoSpaceDN w:val="0"/>
              <w:adjustRightInd w:val="0"/>
              <w:spacing w:before="0" w:beforeAutospacing="0" w:after="180" w:afterAutospacing="0"/>
              <w:ind w:left="568"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DRX support of XR frame rates corresponding to non-integer periodicities (through at least semi-static mechanisms e.g. RRC signalling) (RAN2).</w:t>
            </w:r>
          </w:p>
          <w:p>
            <w:pPr>
              <w:overflowPunct w:val="0"/>
              <w:autoSpaceDE w:val="0"/>
              <w:autoSpaceDN w:val="0"/>
              <w:adjustRightInd w:val="0"/>
              <w:spacing w:after="180"/>
              <w:jc w:val="both"/>
              <w:rPr>
                <w:rFonts w:ascii="Times New Roman" w:hAnsi="Times New Roman" w:cs="Times New Roman"/>
              </w:rPr>
            </w:pPr>
            <w:r>
              <w:rPr>
                <w:rFonts w:ascii="Times New Roman" w:hAnsi="Times New Roman" w:eastAsia="等线" w:cs="Times New Roman"/>
                <w:lang w:eastAsia="zh-CN" w:bidi="ar"/>
              </w:rPr>
              <w:t>Specify the enhancements related to capacity:</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Multiple CG PUSCH transmission occasions in a period of a single CG PUSCH configuration (RAN1,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Dynamic indication of unused CG PUSCH occasion(s) based on UCI by the UE (RAN1);</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BSR enhancements including at least new BS Table(s);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Delay reporting of buffered data in uplink;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Provision of XR traffic assistance information for DL and UL (e.g. periodicity); (RAN2);</w:t>
            </w:r>
          </w:p>
          <w:p>
            <w:pPr>
              <w:pStyle w:val="63"/>
              <w:overflowPunct w:val="0"/>
              <w:autoSpaceDE w:val="0"/>
              <w:autoSpaceDN w:val="0"/>
              <w:adjustRightInd w:val="0"/>
              <w:spacing w:before="0" w:beforeAutospacing="0" w:after="180" w:afterAutospacing="0"/>
              <w:ind w:left="851" w:hanging="284"/>
              <w:jc w:val="both"/>
              <w:rPr>
                <w:rFonts w:eastAsia="等线"/>
                <w:sz w:val="22"/>
                <w:szCs w:val="22"/>
                <w:lang w:val="en-US" w:eastAsia="zh-CN" w:bidi="ar"/>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Discard operation of PDU Sets (RAN2);</w:t>
            </w:r>
          </w:p>
          <w:p>
            <w:pPr>
              <w:pStyle w:val="63"/>
              <w:overflowPunct w:val="0"/>
              <w:autoSpaceDE w:val="0"/>
              <w:autoSpaceDN w:val="0"/>
              <w:adjustRightInd w:val="0"/>
              <w:spacing w:before="0" w:beforeAutospacing="0" w:after="180" w:afterAutospacing="0"/>
              <w:ind w:left="851" w:hanging="284"/>
              <w:jc w:val="both"/>
              <w:rPr>
                <w:rFonts w:eastAsia="等线"/>
                <w:sz w:val="22"/>
                <w:szCs w:val="22"/>
                <w:lang w:val="en-US" w:eastAsia="zh-CN" w:bidi="ar"/>
              </w:rPr>
            </w:pPr>
          </w:p>
          <w:p>
            <w:pPr>
              <w:pStyle w:val="63"/>
              <w:overflowPunct w:val="0"/>
              <w:autoSpaceDE w:val="0"/>
              <w:autoSpaceDN w:val="0"/>
              <w:adjustRightInd w:val="0"/>
              <w:spacing w:before="0" w:beforeAutospacing="0" w:after="180" w:afterAutospacing="0"/>
              <w:ind w:left="568" w:hanging="284"/>
              <w:jc w:val="both"/>
              <w:rPr>
                <w:sz w:val="22"/>
                <w:szCs w:val="22"/>
                <w:lang w:eastAsia="en-GB"/>
              </w:rPr>
            </w:pPr>
            <w:r>
              <w:rPr>
                <w:rFonts w:eastAsia="等线"/>
                <w:sz w:val="22"/>
                <w:szCs w:val="22"/>
                <w:lang w:val="en-US" w:eastAsia="zh-CN" w:bidi="ar"/>
              </w:rPr>
              <w:t>Specify the enhancements for XR Awareness (RAN2, RAN3): TBD (detailed objectives will be further clarified at RAN#99 based on the conclusions of TR38.835, and work to be started only after RAN#99)</w:t>
            </w:r>
          </w:p>
        </w:tc>
      </w:tr>
    </w:tbl>
    <w:p>
      <w:pPr>
        <w:rPr>
          <w:rFonts w:ascii="Times New Roman" w:hAnsi="Times New Roman"/>
          <w:szCs w:val="20"/>
          <w:highlight w:val="green"/>
          <w:lang w:eastAsia="zh-CN"/>
        </w:rPr>
      </w:pPr>
    </w:p>
    <w:p>
      <w:pPr>
        <w:rPr>
          <w:rFonts w:ascii="Times New Roman" w:hAnsi="Times New Roman"/>
          <w:szCs w:val="20"/>
          <w:lang w:eastAsia="zh-CN"/>
        </w:rPr>
      </w:pPr>
      <w:r>
        <w:rPr>
          <w:rFonts w:ascii="Times New Roman" w:hAnsi="Times New Roman"/>
          <w:szCs w:val="20"/>
          <w:lang w:eastAsia="zh-CN"/>
        </w:rPr>
        <w:t xml:space="preserve">In last RAN1 meeting [2], several issues for XR specific capacity have been discussed and the following agreements were made: </w:t>
      </w: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pStyle w:val="83"/>
        <w:numPr>
          <w:ilvl w:val="0"/>
          <w:numId w:val="16"/>
        </w:numPr>
        <w:overflowPunct w:val="0"/>
        <w:autoSpaceDE w:val="0"/>
        <w:autoSpaceDN w:val="0"/>
        <w:adjustRightInd w:val="0"/>
        <w:spacing w:after="180" w:line="240" w:lineRule="auto"/>
        <w:textAlignment w:val="baseline"/>
      </w:pPr>
      <w:r>
        <w:t>Multi-PUSCHs CG is supported for Type-1 configured grant.</w:t>
      </w:r>
    </w:p>
    <w:p>
      <w:pPr>
        <w:pStyle w:val="83"/>
        <w:numPr>
          <w:ilvl w:val="0"/>
          <w:numId w:val="16"/>
        </w:numPr>
        <w:overflowPunct w:val="0"/>
        <w:autoSpaceDE w:val="0"/>
        <w:autoSpaceDN w:val="0"/>
        <w:adjustRightInd w:val="0"/>
        <w:spacing w:after="180" w:line="240" w:lineRule="auto"/>
        <w:textAlignment w:val="baseline"/>
      </w:pPr>
      <w:r>
        <w:t>Multi-PUSCHs CG is supported for Type-2 configured grant.</w:t>
      </w: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rPr>
          <w:rFonts w:ascii="Times New Roman" w:hAnsi="Times New Roman"/>
          <w:szCs w:val="20"/>
          <w:lang w:eastAsia="ja-JP"/>
        </w:rPr>
      </w:pPr>
      <w:r>
        <w:rPr>
          <w:rFonts w:ascii="Times New Roman" w:hAnsi="Times New Roman"/>
          <w:szCs w:val="20"/>
          <w:lang w:eastAsia="ja-JP"/>
        </w:rPr>
        <w:t>For determination of the time domain resource allocation of CG PUSCHs associated to a multi-PUSCHs CG, the following alternatives for further study:</w:t>
      </w:r>
    </w:p>
    <w:p>
      <w:pPr>
        <w:numPr>
          <w:ilvl w:val="0"/>
          <w:numId w:val="17"/>
        </w:numPr>
        <w:spacing w:after="0"/>
        <w:rPr>
          <w:rFonts w:ascii="Times New Roman" w:hAnsi="Times New Roman"/>
          <w:szCs w:val="20"/>
          <w:lang w:eastAsia="ja-JP"/>
        </w:rPr>
      </w:pPr>
      <w:r>
        <w:rPr>
          <w:rFonts w:ascii="Times New Roman" w:hAnsi="Times New Roman"/>
          <w:szCs w:val="20"/>
          <w:lang w:eastAsia="ja-JP"/>
        </w:rPr>
        <w:t xml:space="preserve">Alt-A: TDRA determination based on repetition framework. </w:t>
      </w:r>
    </w:p>
    <w:p>
      <w:pPr>
        <w:numPr>
          <w:ilvl w:val="1"/>
          <w:numId w:val="17"/>
        </w:numPr>
        <w:spacing w:after="0"/>
        <w:rPr>
          <w:rFonts w:ascii="Times New Roman" w:hAnsi="Times New Roman"/>
          <w:szCs w:val="20"/>
          <w:lang w:eastAsia="ja-JP"/>
        </w:rPr>
      </w:pPr>
      <w:r>
        <w:rPr>
          <w:rFonts w:ascii="Times New Roman" w:hAnsi="Times New Roman"/>
          <w:szCs w:val="20"/>
          <w:lang w:eastAsia="ja-JP"/>
        </w:rPr>
        <w:t>Alt-A1: Follow the time domain resource mapping of Type A repetition</w:t>
      </w:r>
    </w:p>
    <w:p>
      <w:pPr>
        <w:numPr>
          <w:ilvl w:val="2"/>
          <w:numId w:val="17"/>
        </w:numPr>
        <w:spacing w:after="0"/>
        <w:rPr>
          <w:rFonts w:ascii="Times New Roman" w:hAnsi="Times New Roman"/>
          <w:szCs w:val="20"/>
          <w:lang w:eastAsia="ja-JP"/>
        </w:rPr>
      </w:pPr>
      <w:r>
        <w:rPr>
          <w:rFonts w:ascii="Times New Roman" w:hAnsi="Times New Roman"/>
          <w:szCs w:val="20"/>
          <w:lang w:eastAsia="ja-JP"/>
        </w:rPr>
        <w:t>N configured by higher layers or indicated by activation DCI</w:t>
      </w:r>
    </w:p>
    <w:p>
      <w:pPr>
        <w:numPr>
          <w:ilvl w:val="2"/>
          <w:numId w:val="17"/>
        </w:numPr>
        <w:spacing w:after="0"/>
        <w:rPr>
          <w:rFonts w:ascii="Times New Roman" w:hAnsi="Times New Roman"/>
          <w:szCs w:val="20"/>
          <w:lang w:eastAsia="ja-JP"/>
        </w:rPr>
      </w:pPr>
      <w:r>
        <w:rPr>
          <w:rFonts w:ascii="Times New Roman" w:hAnsi="Times New Roman"/>
          <w:szCs w:val="20"/>
          <w:lang w:eastAsia="ja-JP"/>
        </w:rPr>
        <w:t>Single SLIV is determined from TDRA</w:t>
      </w:r>
    </w:p>
    <w:p>
      <w:pPr>
        <w:numPr>
          <w:ilvl w:val="2"/>
          <w:numId w:val="17"/>
        </w:numPr>
        <w:spacing w:after="0"/>
        <w:rPr>
          <w:rFonts w:ascii="Times New Roman" w:hAnsi="Times New Roman"/>
          <w:szCs w:val="20"/>
          <w:lang w:eastAsia="ja-JP"/>
        </w:rPr>
      </w:pPr>
      <w:r>
        <w:rPr>
          <w:rFonts w:ascii="Times New Roman" w:hAnsi="Times New Roman"/>
          <w:szCs w:val="20"/>
          <w:lang w:eastAsia="ja-JP"/>
        </w:rPr>
        <w:t>The same SLIV in N PUSCH in consecutive slots per CG period</w:t>
      </w:r>
    </w:p>
    <w:p>
      <w:pPr>
        <w:numPr>
          <w:ilvl w:val="3"/>
          <w:numId w:val="17"/>
        </w:numPr>
        <w:spacing w:after="0"/>
        <w:rPr>
          <w:rFonts w:ascii="Times New Roman" w:hAnsi="Times New Roman"/>
          <w:szCs w:val="20"/>
          <w:lang w:eastAsia="ja-JP"/>
        </w:rPr>
      </w:pPr>
      <w:r>
        <w:rPr>
          <w:rFonts w:ascii="Times New Roman" w:hAnsi="Times New Roman"/>
          <w:szCs w:val="20"/>
          <w:lang w:eastAsia="ja-JP"/>
        </w:rPr>
        <w:t>FFS for non-consecutive slots</w:t>
      </w:r>
    </w:p>
    <w:p>
      <w:pPr>
        <w:numPr>
          <w:ilvl w:val="2"/>
          <w:numId w:val="17"/>
        </w:numPr>
        <w:spacing w:after="0"/>
        <w:rPr>
          <w:rFonts w:ascii="Times New Roman" w:hAnsi="Times New Roman"/>
          <w:szCs w:val="20"/>
          <w:lang w:eastAsia="ja-JP"/>
        </w:rPr>
      </w:pPr>
      <w:r>
        <w:rPr>
          <w:rFonts w:ascii="Times New Roman" w:hAnsi="Times New Roman"/>
          <w:szCs w:val="20"/>
          <w:lang w:eastAsia="ja-JP"/>
        </w:rPr>
        <w:t>FFS details, including related RRC parameters</w:t>
      </w:r>
    </w:p>
    <w:p>
      <w:pPr>
        <w:numPr>
          <w:ilvl w:val="1"/>
          <w:numId w:val="17"/>
        </w:numPr>
        <w:spacing w:after="0"/>
        <w:rPr>
          <w:rFonts w:ascii="Times New Roman" w:hAnsi="Times New Roman"/>
          <w:szCs w:val="20"/>
          <w:lang w:eastAsia="ja-JP"/>
        </w:rPr>
      </w:pPr>
      <w:r>
        <w:rPr>
          <w:rFonts w:ascii="Times New Roman" w:hAnsi="Times New Roman"/>
          <w:szCs w:val="20"/>
          <w:lang w:eastAsia="ja-JP"/>
        </w:rPr>
        <w:t>Alt-A2: Follow the time domain resource mapping of Type B repetition</w:t>
      </w:r>
    </w:p>
    <w:p>
      <w:pPr>
        <w:numPr>
          <w:ilvl w:val="2"/>
          <w:numId w:val="17"/>
        </w:numPr>
        <w:spacing w:after="0"/>
        <w:rPr>
          <w:rFonts w:ascii="Times New Roman" w:hAnsi="Times New Roman"/>
          <w:szCs w:val="20"/>
          <w:lang w:eastAsia="ja-JP"/>
        </w:rPr>
      </w:pPr>
      <w:r>
        <w:rPr>
          <w:rFonts w:ascii="Times New Roman" w:hAnsi="Times New Roman"/>
          <w:szCs w:val="20"/>
          <w:lang w:eastAsia="ja-JP"/>
        </w:rPr>
        <w:t>N configured by higher layers or indicated by activation DCI</w:t>
      </w:r>
    </w:p>
    <w:p>
      <w:pPr>
        <w:numPr>
          <w:ilvl w:val="2"/>
          <w:numId w:val="17"/>
        </w:numPr>
        <w:spacing w:after="0"/>
        <w:rPr>
          <w:rFonts w:ascii="Times New Roman" w:hAnsi="Times New Roman"/>
          <w:szCs w:val="20"/>
          <w:lang w:eastAsia="ja-JP"/>
        </w:rPr>
      </w:pPr>
      <w:r>
        <w:rPr>
          <w:rFonts w:ascii="Times New Roman" w:hAnsi="Times New Roman"/>
          <w:szCs w:val="20"/>
          <w:lang w:eastAsia="ja-JP"/>
        </w:rPr>
        <w:t>Single SLIV is determined from TDRA</w:t>
      </w:r>
    </w:p>
    <w:p>
      <w:pPr>
        <w:numPr>
          <w:ilvl w:val="3"/>
          <w:numId w:val="17"/>
        </w:numPr>
        <w:spacing w:after="0"/>
        <w:rPr>
          <w:rFonts w:ascii="Times New Roman" w:hAnsi="Times New Roman"/>
          <w:szCs w:val="20"/>
          <w:lang w:eastAsia="ja-JP"/>
        </w:rPr>
      </w:pPr>
      <w:r>
        <w:rPr>
          <w:rFonts w:ascii="Times New Roman" w:hAnsi="Times New Roman"/>
          <w:szCs w:val="20"/>
          <w:lang w:eastAsia="ja-JP"/>
        </w:rPr>
        <w:t xml:space="preserve"> The SLIV used for 1</w:t>
      </w:r>
      <w:r>
        <w:rPr>
          <w:rFonts w:ascii="Times New Roman" w:hAnsi="Times New Roman"/>
          <w:szCs w:val="20"/>
          <w:vertAlign w:val="superscript"/>
          <w:lang w:eastAsia="ja-JP"/>
        </w:rPr>
        <w:t>st</w:t>
      </w:r>
      <w:r>
        <w:rPr>
          <w:rFonts w:ascii="Times New Roman" w:hAnsi="Times New Roman"/>
          <w:szCs w:val="20"/>
          <w:lang w:eastAsia="ja-JP"/>
        </w:rPr>
        <w:t xml:space="preserve"> PUSCH per CG period.</w:t>
      </w:r>
    </w:p>
    <w:p>
      <w:pPr>
        <w:numPr>
          <w:ilvl w:val="2"/>
          <w:numId w:val="17"/>
        </w:numPr>
        <w:spacing w:after="0"/>
        <w:rPr>
          <w:rFonts w:ascii="Times New Roman" w:hAnsi="Times New Roman"/>
          <w:szCs w:val="20"/>
          <w:lang w:eastAsia="ja-JP"/>
        </w:rPr>
      </w:pPr>
      <w:r>
        <w:rPr>
          <w:rFonts w:ascii="Times New Roman" w:hAnsi="Times New Roman"/>
          <w:szCs w:val="20"/>
          <w:lang w:eastAsia="ja-JP"/>
        </w:rPr>
        <w:t>N consecutive nominal PUSCHs with same duration per CG period</w:t>
      </w:r>
    </w:p>
    <w:p>
      <w:pPr>
        <w:numPr>
          <w:ilvl w:val="2"/>
          <w:numId w:val="17"/>
        </w:numPr>
        <w:spacing w:after="0"/>
        <w:rPr>
          <w:rFonts w:ascii="Times New Roman" w:hAnsi="Times New Roman"/>
          <w:szCs w:val="20"/>
          <w:lang w:eastAsia="ja-JP"/>
        </w:rPr>
      </w:pPr>
      <w:r>
        <w:rPr>
          <w:rFonts w:ascii="Times New Roman" w:hAnsi="Times New Roman"/>
          <w:szCs w:val="20"/>
          <w:lang w:eastAsia="ja-JP"/>
        </w:rPr>
        <w:t>Note: N is not necessarily the repetition factor.</w:t>
      </w:r>
    </w:p>
    <w:p>
      <w:pPr>
        <w:ind w:left="880" w:leftChars="400"/>
        <w:rPr>
          <w:rFonts w:ascii="Times New Roman" w:hAnsi="Times New Roman"/>
          <w:szCs w:val="20"/>
          <w:lang w:eastAsia="ja-JP"/>
        </w:rPr>
      </w:pPr>
      <w:r>
        <w:rPr>
          <w:rFonts w:ascii="Times New Roman" w:hAnsi="Times New Roman"/>
          <w:szCs w:val="20"/>
          <w:lang w:eastAsia="ja-JP"/>
        </w:rPr>
        <w:t>FFS details, including related RRC parameters</w:t>
      </w:r>
    </w:p>
    <w:p>
      <w:pPr>
        <w:numPr>
          <w:ilvl w:val="0"/>
          <w:numId w:val="17"/>
        </w:numPr>
        <w:spacing w:after="0"/>
        <w:rPr>
          <w:rFonts w:ascii="Times New Roman" w:hAnsi="Times New Roman"/>
          <w:szCs w:val="20"/>
          <w:lang w:eastAsia="ja-JP"/>
        </w:rPr>
      </w:pPr>
      <w:r>
        <w:rPr>
          <w:rFonts w:ascii="Times New Roman" w:hAnsi="Times New Roman"/>
          <w:szCs w:val="20"/>
          <w:lang w:eastAsia="ja-JP"/>
        </w:rPr>
        <w:t>Alt-B: TDRA determination based on NR-U framework</w:t>
      </w:r>
    </w:p>
    <w:p>
      <w:pPr>
        <w:numPr>
          <w:ilvl w:val="2"/>
          <w:numId w:val="17"/>
        </w:numPr>
        <w:spacing w:after="0"/>
        <w:rPr>
          <w:rFonts w:ascii="Times New Roman" w:hAnsi="Times New Roman"/>
          <w:szCs w:val="20"/>
          <w:lang w:eastAsia="ja-JP"/>
        </w:rPr>
      </w:pPr>
      <w:r>
        <w:rPr>
          <w:rFonts w:ascii="Times New Roman" w:hAnsi="Times New Roman"/>
          <w:szCs w:val="20"/>
          <w:lang w:eastAsia="ja-JP"/>
        </w:rPr>
        <w:t>N and M configured by higher layers</w:t>
      </w:r>
    </w:p>
    <w:p>
      <w:pPr>
        <w:numPr>
          <w:ilvl w:val="2"/>
          <w:numId w:val="17"/>
        </w:numPr>
        <w:spacing w:after="0"/>
        <w:rPr>
          <w:rFonts w:ascii="Times New Roman" w:hAnsi="Times New Roman"/>
          <w:szCs w:val="20"/>
          <w:lang w:eastAsia="ja-JP"/>
        </w:rPr>
      </w:pPr>
      <w:r>
        <w:rPr>
          <w:rFonts w:ascii="Times New Roman" w:hAnsi="Times New Roman"/>
          <w:szCs w:val="20"/>
          <w:lang w:eastAsia="ja-JP"/>
        </w:rPr>
        <w:t>Single SLIV is determined from TDRA.</w:t>
      </w:r>
    </w:p>
    <w:p>
      <w:pPr>
        <w:numPr>
          <w:ilvl w:val="3"/>
          <w:numId w:val="17"/>
        </w:numPr>
        <w:spacing w:after="0"/>
        <w:rPr>
          <w:rFonts w:ascii="Times New Roman" w:hAnsi="Times New Roman"/>
          <w:szCs w:val="20"/>
          <w:lang w:eastAsia="ja-JP"/>
        </w:rPr>
      </w:pPr>
      <w:r>
        <w:rPr>
          <w:rFonts w:ascii="Times New Roman" w:hAnsi="Times New Roman"/>
          <w:szCs w:val="20"/>
          <w:lang w:eastAsia="ja-JP"/>
        </w:rPr>
        <w:t>The SLIV used for 1</w:t>
      </w:r>
      <w:r>
        <w:rPr>
          <w:rFonts w:ascii="Times New Roman" w:hAnsi="Times New Roman"/>
          <w:szCs w:val="20"/>
          <w:vertAlign w:val="superscript"/>
          <w:lang w:eastAsia="ja-JP"/>
        </w:rPr>
        <w:t>st</w:t>
      </w:r>
      <w:r>
        <w:rPr>
          <w:rFonts w:ascii="Times New Roman" w:hAnsi="Times New Roman"/>
          <w:szCs w:val="20"/>
          <w:lang w:eastAsia="ja-JP"/>
        </w:rPr>
        <w:t xml:space="preserve"> PUSCH per CG period.</w:t>
      </w:r>
    </w:p>
    <w:p>
      <w:pPr>
        <w:numPr>
          <w:ilvl w:val="2"/>
          <w:numId w:val="17"/>
        </w:numPr>
        <w:spacing w:after="0"/>
        <w:rPr>
          <w:rFonts w:ascii="Times New Roman" w:hAnsi="Times New Roman"/>
          <w:szCs w:val="20"/>
          <w:lang w:eastAsia="ja-JP"/>
        </w:rPr>
      </w:pPr>
      <w:r>
        <w:rPr>
          <w:rFonts w:ascii="Times New Roman" w:hAnsi="Times New Roman"/>
          <w:szCs w:val="20"/>
          <w:lang w:eastAsia="ja-JP"/>
        </w:rPr>
        <w:t>M consecutive PUSCH TOs with same duration in slot. The M PUSCH TOs are used in N consecutive slots per CG period</w:t>
      </w:r>
    </w:p>
    <w:p>
      <w:pPr>
        <w:numPr>
          <w:ilvl w:val="2"/>
          <w:numId w:val="17"/>
        </w:numPr>
        <w:spacing w:after="0"/>
        <w:rPr>
          <w:rFonts w:ascii="Times New Roman" w:hAnsi="Times New Roman"/>
          <w:iCs/>
          <w:szCs w:val="20"/>
          <w:lang w:eastAsia="ja-JP"/>
        </w:rPr>
      </w:pPr>
      <w:r>
        <w:rPr>
          <w:rFonts w:ascii="Times New Roman" w:hAnsi="Times New Roman"/>
          <w:szCs w:val="20"/>
          <w:lang w:eastAsia="ja-JP"/>
        </w:rPr>
        <w:t xml:space="preserve">Note: N and M are configured independently from </w:t>
      </w:r>
      <w:r>
        <w:rPr>
          <w:rFonts w:ascii="Times New Roman" w:hAnsi="Times New Roman"/>
          <w:i/>
          <w:color w:val="000000"/>
          <w:szCs w:val="20"/>
          <w:lang w:eastAsia="zh-CN"/>
        </w:rPr>
        <w:t xml:space="preserve">cg-nrofSlots-r16 </w:t>
      </w:r>
      <w:r>
        <w:rPr>
          <w:rFonts w:ascii="Times New Roman" w:hAnsi="Times New Roman"/>
          <w:iCs/>
          <w:color w:val="000000"/>
          <w:szCs w:val="20"/>
          <w:lang w:eastAsia="zh-CN"/>
        </w:rPr>
        <w:t>and</w:t>
      </w:r>
      <w:r>
        <w:rPr>
          <w:rFonts w:ascii="Times New Roman" w:hAnsi="Times New Roman"/>
          <w:i/>
          <w:color w:val="000000"/>
          <w:szCs w:val="20"/>
          <w:lang w:eastAsia="zh-CN"/>
        </w:rPr>
        <w:t xml:space="preserve"> cg-nrofPUSCH-InSlot-r16, </w:t>
      </w:r>
      <w:r>
        <w:rPr>
          <w:rFonts w:ascii="Times New Roman" w:hAnsi="Times New Roman"/>
          <w:iCs/>
          <w:color w:val="000000"/>
          <w:szCs w:val="20"/>
          <w:lang w:eastAsia="zh-CN"/>
        </w:rPr>
        <w:t>respectively</w:t>
      </w:r>
      <w:r>
        <w:rPr>
          <w:rFonts w:ascii="Times New Roman" w:hAnsi="Times New Roman"/>
          <w:i/>
          <w:color w:val="000000"/>
          <w:szCs w:val="20"/>
          <w:lang w:eastAsia="zh-CN"/>
        </w:rPr>
        <w:t xml:space="preserve">. </w:t>
      </w:r>
      <w:r>
        <w:rPr>
          <w:rFonts w:ascii="Times New Roman" w:hAnsi="Times New Roman"/>
          <w:iCs/>
          <w:color w:val="000000"/>
          <w:szCs w:val="20"/>
          <w:lang w:eastAsia="zh-CN"/>
        </w:rPr>
        <w:t xml:space="preserve">M and N configuration is independent from </w:t>
      </w:r>
      <w:r>
        <w:rPr>
          <w:rFonts w:ascii="Times New Roman" w:hAnsi="Times New Roman"/>
          <w:i/>
          <w:color w:val="000000"/>
          <w:szCs w:val="20"/>
          <w:lang w:eastAsia="zh-CN"/>
        </w:rPr>
        <w:t>cgRetransmissionTimer</w:t>
      </w:r>
      <w:r>
        <w:rPr>
          <w:rFonts w:ascii="Times New Roman" w:hAnsi="Times New Roman"/>
          <w:iCs/>
          <w:color w:val="000000"/>
          <w:szCs w:val="20"/>
          <w:lang w:eastAsia="zh-CN"/>
        </w:rPr>
        <w:t xml:space="preserve"> configuration.</w:t>
      </w:r>
    </w:p>
    <w:p>
      <w:pPr>
        <w:numPr>
          <w:ilvl w:val="2"/>
          <w:numId w:val="17"/>
        </w:numPr>
        <w:spacing w:after="0"/>
        <w:rPr>
          <w:rFonts w:ascii="Times New Roman" w:hAnsi="Times New Roman"/>
          <w:szCs w:val="20"/>
          <w:lang w:eastAsia="ja-JP"/>
        </w:rPr>
      </w:pPr>
      <w:r>
        <w:rPr>
          <w:rFonts w:ascii="Times New Roman" w:hAnsi="Times New Roman"/>
          <w:szCs w:val="20"/>
          <w:lang w:eastAsia="ja-JP"/>
        </w:rPr>
        <w:t>FFS details, including related RRC parameters</w:t>
      </w:r>
    </w:p>
    <w:p>
      <w:pPr>
        <w:numPr>
          <w:ilvl w:val="0"/>
          <w:numId w:val="17"/>
        </w:numPr>
        <w:spacing w:after="0"/>
        <w:rPr>
          <w:rFonts w:ascii="Times New Roman" w:hAnsi="Times New Roman"/>
          <w:szCs w:val="20"/>
          <w:lang w:eastAsia="ja-JP"/>
        </w:rPr>
      </w:pPr>
      <w:r>
        <w:rPr>
          <w:rFonts w:ascii="Times New Roman" w:hAnsi="Times New Roman"/>
          <w:szCs w:val="20"/>
          <w:lang w:eastAsia="ja-JP"/>
        </w:rPr>
        <w:t>Alt-C: TDRA determination based on single DCI scheduling multiple PUSCHs</w:t>
      </w:r>
    </w:p>
    <w:p>
      <w:pPr>
        <w:numPr>
          <w:ilvl w:val="1"/>
          <w:numId w:val="17"/>
        </w:numPr>
        <w:spacing w:after="0"/>
        <w:rPr>
          <w:rFonts w:ascii="Times New Roman" w:hAnsi="Times New Roman"/>
          <w:szCs w:val="20"/>
          <w:lang w:eastAsia="ja-JP"/>
        </w:rPr>
      </w:pPr>
      <w:r>
        <w:rPr>
          <w:rFonts w:ascii="Times New Roman" w:hAnsi="Times New Roman"/>
          <w:szCs w:val="20"/>
          <w:lang w:eastAsia="ja-JP"/>
        </w:rPr>
        <w:t>Alt-C1: Follow Rel-16 single DCI scheduling multiple PUSCHs</w:t>
      </w:r>
    </w:p>
    <w:p>
      <w:pPr>
        <w:numPr>
          <w:ilvl w:val="2"/>
          <w:numId w:val="17"/>
        </w:numPr>
        <w:spacing w:after="0"/>
        <w:rPr>
          <w:rFonts w:ascii="Times New Roman" w:hAnsi="Times New Roman"/>
          <w:szCs w:val="20"/>
          <w:lang w:eastAsia="ja-JP"/>
        </w:rPr>
      </w:pPr>
      <w:r>
        <w:rPr>
          <w:rFonts w:ascii="Times New Roman" w:hAnsi="Times New Roman"/>
          <w:szCs w:val="20"/>
          <w:lang w:eastAsia="ja-JP"/>
        </w:rPr>
        <w:t xml:space="preserve">TDRA configured by </w:t>
      </w:r>
      <w:r>
        <w:rPr>
          <w:rFonts w:ascii="Times New Roman" w:hAnsi="Times New Roman"/>
          <w:szCs w:val="20"/>
          <w:lang w:eastAsia="zh-CN"/>
        </w:rPr>
        <w:t>pusch-TimeDomainAllocationListForMultiPUSCH-r16 with k2-r16</w:t>
      </w:r>
    </w:p>
    <w:p>
      <w:pPr>
        <w:numPr>
          <w:ilvl w:val="2"/>
          <w:numId w:val="17"/>
        </w:numPr>
        <w:spacing w:after="0"/>
        <w:rPr>
          <w:rFonts w:ascii="Times New Roman" w:hAnsi="Times New Roman"/>
          <w:szCs w:val="20"/>
          <w:lang w:eastAsia="ja-JP"/>
        </w:rPr>
      </w:pPr>
      <w:r>
        <w:rPr>
          <w:rFonts w:ascii="Times New Roman" w:hAnsi="Times New Roman"/>
          <w:szCs w:val="20"/>
          <w:lang w:eastAsia="ja-JP"/>
        </w:rPr>
        <w:t>A row of TDRA with N entries determines the time domain resources allocation of N PUSCH TOs per period</w:t>
      </w:r>
    </w:p>
    <w:p>
      <w:pPr>
        <w:numPr>
          <w:ilvl w:val="3"/>
          <w:numId w:val="17"/>
        </w:numPr>
        <w:spacing w:after="0"/>
        <w:rPr>
          <w:rFonts w:ascii="Times New Roman" w:hAnsi="Times New Roman"/>
          <w:szCs w:val="20"/>
          <w:lang w:eastAsia="ja-JP"/>
        </w:rPr>
      </w:pPr>
      <w:r>
        <w:rPr>
          <w:rFonts w:ascii="Times New Roman" w:hAnsi="Times New Roman"/>
          <w:szCs w:val="20"/>
          <w:lang w:eastAsia="ja-JP"/>
        </w:rPr>
        <w:t>Note: N PUSCH TOs should be consecutive PUSCH TOs in consecutive slots.</w:t>
      </w:r>
    </w:p>
    <w:p>
      <w:pPr>
        <w:numPr>
          <w:ilvl w:val="2"/>
          <w:numId w:val="17"/>
        </w:numPr>
        <w:spacing w:after="0"/>
        <w:rPr>
          <w:rFonts w:ascii="Times New Roman" w:hAnsi="Times New Roman"/>
          <w:szCs w:val="20"/>
          <w:lang w:eastAsia="ja-JP"/>
        </w:rPr>
      </w:pPr>
      <w:r>
        <w:rPr>
          <w:rFonts w:ascii="Times New Roman" w:hAnsi="Times New Roman"/>
          <w:szCs w:val="20"/>
          <w:lang w:eastAsia="ja-JP"/>
        </w:rPr>
        <w:t>FFS details, including related RRC parameters</w:t>
      </w:r>
    </w:p>
    <w:p>
      <w:pPr>
        <w:numPr>
          <w:ilvl w:val="1"/>
          <w:numId w:val="17"/>
        </w:numPr>
        <w:spacing w:after="0"/>
        <w:rPr>
          <w:rFonts w:ascii="Times New Roman" w:hAnsi="Times New Roman"/>
          <w:szCs w:val="20"/>
          <w:lang w:eastAsia="ja-JP"/>
        </w:rPr>
      </w:pPr>
      <w:r>
        <w:rPr>
          <w:rFonts w:ascii="Times New Roman" w:hAnsi="Times New Roman"/>
          <w:szCs w:val="20"/>
          <w:lang w:eastAsia="ja-JP"/>
        </w:rPr>
        <w:t>Alt-C2: Follow Rel-17 single DCI scheduling multiple PUSCHs</w:t>
      </w:r>
    </w:p>
    <w:p>
      <w:pPr>
        <w:numPr>
          <w:ilvl w:val="2"/>
          <w:numId w:val="17"/>
        </w:numPr>
        <w:spacing w:after="0"/>
        <w:rPr>
          <w:rFonts w:ascii="Times New Roman" w:hAnsi="Times New Roman"/>
          <w:szCs w:val="20"/>
          <w:lang w:eastAsia="ja-JP"/>
        </w:rPr>
      </w:pPr>
      <w:r>
        <w:rPr>
          <w:rFonts w:ascii="Times New Roman" w:hAnsi="Times New Roman"/>
          <w:szCs w:val="20"/>
          <w:lang w:eastAsia="ja-JP"/>
        </w:rPr>
        <w:t xml:space="preserve">TDRA configured by </w:t>
      </w:r>
      <w:r>
        <w:rPr>
          <w:rFonts w:ascii="Times New Roman" w:hAnsi="Times New Roman"/>
          <w:szCs w:val="20"/>
          <w:lang w:eastAsia="zh-CN"/>
        </w:rPr>
        <w:t>pusch-TimeDomainAllocationListForMultiPUSCH-r16 with extendedK2-r17</w:t>
      </w:r>
    </w:p>
    <w:p>
      <w:pPr>
        <w:numPr>
          <w:ilvl w:val="2"/>
          <w:numId w:val="17"/>
        </w:numPr>
        <w:spacing w:after="0"/>
        <w:rPr>
          <w:rFonts w:ascii="Times New Roman" w:hAnsi="Times New Roman"/>
          <w:szCs w:val="20"/>
          <w:lang w:eastAsia="ja-JP"/>
        </w:rPr>
      </w:pPr>
      <w:r>
        <w:rPr>
          <w:rFonts w:ascii="Times New Roman" w:hAnsi="Times New Roman"/>
          <w:szCs w:val="20"/>
          <w:lang w:eastAsia="ja-JP"/>
        </w:rPr>
        <w:t>A row of TDRA with N entries determines the time domain resources allocation of N PUSCH TOs per period</w:t>
      </w:r>
    </w:p>
    <w:p>
      <w:pPr>
        <w:numPr>
          <w:ilvl w:val="3"/>
          <w:numId w:val="17"/>
        </w:numPr>
        <w:spacing w:after="0"/>
        <w:rPr>
          <w:rFonts w:ascii="Times New Roman" w:hAnsi="Times New Roman"/>
          <w:strike/>
          <w:szCs w:val="20"/>
          <w:lang w:eastAsia="ja-JP"/>
        </w:rPr>
      </w:pPr>
      <w:r>
        <w:rPr>
          <w:rFonts w:ascii="Times New Roman" w:hAnsi="Times New Roman"/>
          <w:szCs w:val="20"/>
          <w:lang w:eastAsia="ja-JP"/>
        </w:rPr>
        <w:t>Note: N PUSCH TOs can be non-consecutive PUSCHs and/or in non-consecutive slots.</w:t>
      </w:r>
    </w:p>
    <w:p>
      <w:pPr>
        <w:numPr>
          <w:ilvl w:val="2"/>
          <w:numId w:val="17"/>
        </w:numPr>
        <w:spacing w:after="0"/>
        <w:rPr>
          <w:rFonts w:ascii="Times New Roman" w:hAnsi="Times New Roman"/>
          <w:szCs w:val="20"/>
          <w:lang w:eastAsia="ja-JP"/>
        </w:rPr>
      </w:pPr>
      <w:r>
        <w:rPr>
          <w:rFonts w:ascii="Times New Roman" w:hAnsi="Times New Roman"/>
          <w:szCs w:val="20"/>
          <w:lang w:eastAsia="ja-JP"/>
        </w:rPr>
        <w:t>FFS details, including related RRC parameters</w:t>
      </w: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rPr>
          <w:rFonts w:ascii="Times New Roman" w:hAnsi="Times New Roman"/>
          <w:szCs w:val="20"/>
        </w:rPr>
      </w:pPr>
      <w:r>
        <w:rPr>
          <w:rFonts w:ascii="Times New Roman" w:hAnsi="Times New Roman"/>
          <w:szCs w:val="20"/>
          <w:lang w:eastAsia="ja-JP"/>
        </w:rPr>
        <w:t xml:space="preserve">For the PUSCHs parameters in a </w:t>
      </w:r>
      <w:r>
        <w:rPr>
          <w:rFonts w:ascii="Times New Roman" w:hAnsi="Times New Roman"/>
          <w:szCs w:val="20"/>
        </w:rPr>
        <w:t>multi-PUSCHs CG configuration, the configuration/indication parameters except MCS and FDRA of CG PUSCHs in a multi-PUSCHs CG configuration are the same</w:t>
      </w:r>
    </w:p>
    <w:p>
      <w:pPr>
        <w:pStyle w:val="83"/>
        <w:numPr>
          <w:ilvl w:val="0"/>
          <w:numId w:val="18"/>
        </w:numPr>
        <w:overflowPunct w:val="0"/>
        <w:autoSpaceDE w:val="0"/>
        <w:autoSpaceDN w:val="0"/>
        <w:adjustRightInd w:val="0"/>
        <w:spacing w:after="180" w:line="240" w:lineRule="auto"/>
        <w:textAlignment w:val="baseline"/>
      </w:pPr>
      <w:r>
        <w:t>FFS: For MCS and FDRA, study further to decide whether/how to be different.</w:t>
      </w:r>
    </w:p>
    <w:p>
      <w:pPr>
        <w:pStyle w:val="83"/>
        <w:numPr>
          <w:ilvl w:val="0"/>
          <w:numId w:val="18"/>
        </w:numPr>
        <w:overflowPunct w:val="0"/>
        <w:autoSpaceDE w:val="0"/>
        <w:autoSpaceDN w:val="0"/>
        <w:adjustRightInd w:val="0"/>
        <w:spacing w:after="180" w:line="240" w:lineRule="auto"/>
        <w:textAlignment w:val="baseline"/>
      </w:pPr>
      <w:r>
        <w:t>FFS: Applicability to type-1 and type-2</w:t>
      </w:r>
    </w:p>
    <w:p>
      <w:pPr>
        <w:pStyle w:val="83"/>
        <w:numPr>
          <w:ilvl w:val="0"/>
          <w:numId w:val="18"/>
        </w:numPr>
        <w:overflowPunct w:val="0"/>
        <w:autoSpaceDE w:val="0"/>
        <w:autoSpaceDN w:val="0"/>
        <w:adjustRightInd w:val="0"/>
        <w:spacing w:after="180" w:line="240" w:lineRule="auto"/>
        <w:textAlignment w:val="baseline"/>
      </w:pPr>
      <w:r>
        <w:t>Note: TDRA and HP ID are not in this scope of the above statement.</w:t>
      </w: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rPr>
          <w:rFonts w:ascii="Times New Roman" w:hAnsi="Times New Roman"/>
          <w:szCs w:val="20"/>
        </w:rPr>
      </w:pPr>
      <w:r>
        <w:rPr>
          <w:rFonts w:ascii="Times New Roman" w:hAnsi="Times New Roman"/>
          <w:szCs w:val="20"/>
        </w:rPr>
        <w:t>For determination of HARQ process IDs associated to PUSCHs in multi-PUSCHs CG assuming one TB per PUSCH, consider the following alternatives:</w:t>
      </w:r>
    </w:p>
    <w:p>
      <w:pPr>
        <w:numPr>
          <w:ilvl w:val="0"/>
          <w:numId w:val="19"/>
        </w:numPr>
        <w:spacing w:after="0"/>
        <w:rPr>
          <w:rFonts w:ascii="Times New Roman" w:hAnsi="Times New Roman"/>
          <w:szCs w:val="20"/>
          <w:lang w:eastAsia="zh-CN"/>
        </w:rPr>
      </w:pPr>
      <w:r>
        <w:rPr>
          <w:rFonts w:ascii="Times New Roman" w:hAnsi="Times New Roman"/>
          <w:szCs w:val="20"/>
          <w:lang w:eastAsia="zh-CN"/>
        </w:rPr>
        <w:t>Alt. 1:  The HARQ process ID for the first configured/valid PUSCH in a period is determined based on the legacy CG procedure when cg-RetransmissionTimer is not configured, and applying "the period duration divided by X instead of the period duration.</w:t>
      </w:r>
    </w:p>
    <w:p>
      <w:pPr>
        <w:numPr>
          <w:ilvl w:val="1"/>
          <w:numId w:val="19"/>
        </w:numPr>
        <w:spacing w:after="0"/>
        <w:rPr>
          <w:rFonts w:ascii="Times New Roman" w:hAnsi="Times New Roman"/>
          <w:szCs w:val="20"/>
          <w:lang w:eastAsia="zh-CN"/>
        </w:rPr>
      </w:pPr>
      <w:r>
        <w:rPr>
          <w:rFonts w:ascii="Times New Roman" w:hAnsi="Times New Roman"/>
          <w:szCs w:val="20"/>
          <w:lang w:eastAsia="zh-CN"/>
        </w:rPr>
        <w:t>The HARQ process ID of the remaining PUSCHs in the period is determined by incrementing the HARQ process ID of the preceding PUSCH in the period.</w:t>
      </w:r>
    </w:p>
    <w:p>
      <w:pPr>
        <w:numPr>
          <w:ilvl w:val="1"/>
          <w:numId w:val="19"/>
        </w:numPr>
        <w:spacing w:after="0"/>
        <w:rPr>
          <w:rFonts w:ascii="Times New Roman" w:hAnsi="Times New Roman"/>
          <w:szCs w:val="20"/>
          <w:lang w:eastAsia="zh-CN"/>
        </w:rPr>
      </w:pPr>
      <w:r>
        <w:rPr>
          <w:rFonts w:ascii="Times New Roman" w:hAnsi="Times New Roman"/>
          <w:szCs w:val="20"/>
          <w:lang w:eastAsia="zh-CN"/>
        </w:rPr>
        <w:t>Alt 1-1; X = 1</w:t>
      </w:r>
    </w:p>
    <w:p>
      <w:pPr>
        <w:numPr>
          <w:ilvl w:val="1"/>
          <w:numId w:val="19"/>
        </w:numPr>
        <w:spacing w:after="0"/>
        <w:rPr>
          <w:rFonts w:ascii="Times New Roman" w:hAnsi="Times New Roman"/>
          <w:szCs w:val="20"/>
          <w:lang w:eastAsia="zh-CN"/>
        </w:rPr>
      </w:pPr>
      <w:r>
        <w:rPr>
          <w:rFonts w:ascii="Times New Roman" w:hAnsi="Times New Roman"/>
          <w:szCs w:val="20"/>
          <w:lang w:eastAsia="zh-CN"/>
        </w:rPr>
        <w:t>Alt 1-2: X is the number of configured PUSCHs in a period</w:t>
      </w:r>
    </w:p>
    <w:p>
      <w:pPr>
        <w:numPr>
          <w:ilvl w:val="1"/>
          <w:numId w:val="19"/>
        </w:numPr>
        <w:spacing w:after="0"/>
        <w:rPr>
          <w:rFonts w:ascii="Times New Roman" w:hAnsi="Times New Roman"/>
          <w:szCs w:val="20"/>
          <w:lang w:eastAsia="zh-CN"/>
        </w:rPr>
      </w:pPr>
      <w:r>
        <w:rPr>
          <w:rFonts w:ascii="Times New Roman" w:hAnsi="Times New Roman"/>
          <w:szCs w:val="20"/>
          <w:lang w:eastAsia="zh-CN"/>
        </w:rPr>
        <w:t>Alt 1-3: X is provided by RRC configuration.</w:t>
      </w:r>
    </w:p>
    <w:p>
      <w:pPr>
        <w:numPr>
          <w:ilvl w:val="1"/>
          <w:numId w:val="19"/>
        </w:numPr>
        <w:spacing w:after="0"/>
        <w:rPr>
          <w:rFonts w:ascii="Times New Roman" w:hAnsi="Times New Roman"/>
          <w:color w:val="FF0000"/>
          <w:szCs w:val="20"/>
          <w:lang w:eastAsia="zh-CN"/>
        </w:rPr>
      </w:pPr>
      <w:r>
        <w:rPr>
          <w:rFonts w:ascii="Times New Roman" w:hAnsi="Times New Roman"/>
          <w:color w:val="FF0000"/>
          <w:szCs w:val="20"/>
          <w:lang w:eastAsia="zh-CN"/>
        </w:rPr>
        <w:t>FFS details</w:t>
      </w:r>
    </w:p>
    <w:p>
      <w:pPr>
        <w:numPr>
          <w:ilvl w:val="0"/>
          <w:numId w:val="19"/>
        </w:numPr>
        <w:spacing w:after="0"/>
        <w:rPr>
          <w:rFonts w:ascii="Times New Roman" w:hAnsi="Times New Roman"/>
          <w:szCs w:val="20"/>
          <w:lang w:eastAsia="zh-CN"/>
        </w:rPr>
      </w:pPr>
      <w:r>
        <w:rPr>
          <w:rFonts w:ascii="Times New Roman" w:hAnsi="Times New Roman"/>
          <w:szCs w:val="20"/>
          <w:lang w:eastAsia="zh-CN"/>
        </w:rPr>
        <w:t>Alt. 2: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pPr>
        <w:numPr>
          <w:ilvl w:val="1"/>
          <w:numId w:val="19"/>
        </w:numPr>
        <w:spacing w:after="0"/>
        <w:rPr>
          <w:rFonts w:ascii="Times New Roman" w:hAnsi="Times New Roman"/>
          <w:color w:val="FF0000"/>
          <w:szCs w:val="20"/>
          <w:lang w:eastAsia="zh-CN"/>
        </w:rPr>
      </w:pPr>
      <w:r>
        <w:rPr>
          <w:rFonts w:ascii="Times New Roman" w:hAnsi="Times New Roman"/>
          <w:color w:val="FF0000"/>
          <w:szCs w:val="20"/>
          <w:lang w:eastAsia="zh-CN"/>
        </w:rPr>
        <w:t>FFS details</w:t>
      </w:r>
    </w:p>
    <w:p>
      <w:pPr>
        <w:numPr>
          <w:ilvl w:val="0"/>
          <w:numId w:val="19"/>
        </w:numPr>
        <w:spacing w:after="0"/>
        <w:rPr>
          <w:rFonts w:ascii="Times New Roman" w:hAnsi="Times New Roman"/>
          <w:szCs w:val="20"/>
          <w:lang w:eastAsia="zh-CN"/>
        </w:rPr>
      </w:pPr>
      <w:r>
        <w:rPr>
          <w:rFonts w:ascii="Times New Roman" w:hAnsi="Times New Roman"/>
          <w:szCs w:val="20"/>
          <w:lang w:eastAsia="zh-CN"/>
        </w:rPr>
        <w:t>Alt. 3: The HARQ process ID for the configured PUSCHs in a period is determined based on the legacy CG procedure when cg-RetransmissionTimer is not configured.</w:t>
      </w:r>
    </w:p>
    <w:p>
      <w:pPr>
        <w:numPr>
          <w:ilvl w:val="1"/>
          <w:numId w:val="19"/>
        </w:numPr>
        <w:spacing w:after="0"/>
        <w:rPr>
          <w:rFonts w:ascii="Times New Roman" w:hAnsi="Times New Roman"/>
          <w:szCs w:val="20"/>
          <w:lang w:eastAsia="zh-CN"/>
        </w:rPr>
      </w:pPr>
      <w:r>
        <w:rPr>
          <w:rFonts w:ascii="Times New Roman" w:hAnsi="Times New Roman"/>
          <w:szCs w:val="20"/>
          <w:lang w:eastAsia="zh-CN"/>
        </w:rPr>
        <w:t>FFS on potential enhancements different from previous alternatives</w:t>
      </w:r>
    </w:p>
    <w:p>
      <w:pPr>
        <w:numPr>
          <w:ilvl w:val="1"/>
          <w:numId w:val="19"/>
        </w:numPr>
        <w:spacing w:after="0"/>
        <w:rPr>
          <w:rFonts w:ascii="Times New Roman" w:hAnsi="Times New Roman"/>
          <w:szCs w:val="20"/>
          <w:lang w:eastAsia="zh-CN"/>
        </w:rPr>
      </w:pPr>
      <w:r>
        <w:rPr>
          <w:rFonts w:ascii="Times New Roman" w:hAnsi="Times New Roman"/>
          <w:szCs w:val="20"/>
          <w:lang w:eastAsia="zh-CN"/>
        </w:rPr>
        <w:t>Alt 3-1: Note: Same HP ID would be used for all PUSCHs within a period.</w:t>
      </w:r>
    </w:p>
    <w:p>
      <w:pPr>
        <w:numPr>
          <w:ilvl w:val="2"/>
          <w:numId w:val="19"/>
        </w:numPr>
        <w:spacing w:after="0"/>
        <w:rPr>
          <w:rFonts w:ascii="Times New Roman" w:hAnsi="Times New Roman"/>
          <w:color w:val="FF0000"/>
          <w:szCs w:val="20"/>
          <w:lang w:eastAsia="zh-CN"/>
        </w:rPr>
      </w:pPr>
      <w:r>
        <w:rPr>
          <w:rFonts w:ascii="Times New Roman" w:hAnsi="Times New Roman"/>
          <w:color w:val="FF0000"/>
          <w:szCs w:val="20"/>
          <w:lang w:eastAsia="zh-CN"/>
        </w:rPr>
        <w:t>FFS details</w:t>
      </w:r>
    </w:p>
    <w:p>
      <w:pPr>
        <w:numPr>
          <w:ilvl w:val="1"/>
          <w:numId w:val="19"/>
        </w:numPr>
        <w:spacing w:after="0"/>
        <w:rPr>
          <w:rFonts w:ascii="Times New Roman" w:hAnsi="Times New Roman"/>
          <w:szCs w:val="20"/>
          <w:lang w:eastAsia="zh-CN"/>
        </w:rPr>
      </w:pPr>
      <w:r>
        <w:rPr>
          <w:rFonts w:ascii="Times New Roman" w:hAnsi="Times New Roman"/>
          <w:szCs w:val="20"/>
          <w:lang w:eastAsia="zh-CN"/>
        </w:rPr>
        <w:t>Alt 3-2: Note: Different HP ID could be used for all PUSCHs within a period.</w:t>
      </w:r>
    </w:p>
    <w:p>
      <w:pPr>
        <w:numPr>
          <w:ilvl w:val="2"/>
          <w:numId w:val="19"/>
        </w:numPr>
        <w:spacing w:after="0"/>
        <w:rPr>
          <w:rFonts w:ascii="Times New Roman" w:hAnsi="Times New Roman"/>
          <w:color w:val="FF0000"/>
          <w:szCs w:val="20"/>
          <w:lang w:eastAsia="zh-CN"/>
        </w:rPr>
      </w:pPr>
      <w:r>
        <w:rPr>
          <w:rFonts w:ascii="Times New Roman" w:hAnsi="Times New Roman"/>
          <w:color w:val="FF0000"/>
          <w:szCs w:val="20"/>
          <w:lang w:eastAsia="zh-CN"/>
        </w:rPr>
        <w:t>FFS details</w:t>
      </w:r>
    </w:p>
    <w:p>
      <w:pPr>
        <w:numPr>
          <w:ilvl w:val="0"/>
          <w:numId w:val="19"/>
        </w:numPr>
        <w:spacing w:after="0"/>
        <w:rPr>
          <w:rFonts w:ascii="Times New Roman" w:hAnsi="Times New Roman"/>
          <w:szCs w:val="20"/>
          <w:lang w:eastAsia="zh-CN"/>
        </w:rPr>
      </w:pPr>
      <w:r>
        <w:rPr>
          <w:rFonts w:ascii="Times New Roman" w:hAnsi="Times New Roman"/>
          <w:szCs w:val="20"/>
          <w:lang w:eastAsia="zh-CN"/>
        </w:rPr>
        <w:t>Alt. 4:  The HARQ process ID for the first configured/valid PUSCH in a period is determined based on the legacy CG procedure when cg-RetransmissionTimer is not configured.</w:t>
      </w:r>
    </w:p>
    <w:p>
      <w:pPr>
        <w:numPr>
          <w:ilvl w:val="1"/>
          <w:numId w:val="19"/>
        </w:numPr>
        <w:spacing w:after="0"/>
        <w:rPr>
          <w:rFonts w:ascii="Times New Roman" w:hAnsi="Times New Roman"/>
          <w:szCs w:val="20"/>
          <w:lang w:eastAsia="zh-CN"/>
        </w:rPr>
      </w:pPr>
      <w:r>
        <w:rPr>
          <w:rFonts w:ascii="Times New Roman" w:hAnsi="Times New Roman"/>
          <w:szCs w:val="20"/>
          <w:lang w:eastAsia="zh-CN"/>
        </w:rPr>
        <w:t>The HARQ process ID of the remaining PUSCHs in the period is determined by incrementing the HARQ process ID of the preceding PUSCH in the period</w:t>
      </w:r>
    </w:p>
    <w:p>
      <w:pPr>
        <w:numPr>
          <w:ilvl w:val="1"/>
          <w:numId w:val="19"/>
        </w:numPr>
        <w:spacing w:after="0"/>
        <w:rPr>
          <w:rFonts w:ascii="Times New Roman" w:hAnsi="Times New Roman"/>
          <w:szCs w:val="20"/>
          <w:lang w:eastAsia="zh-CN"/>
        </w:rPr>
      </w:pPr>
      <w:r>
        <w:rPr>
          <w:rFonts w:ascii="Times New Roman" w:hAnsi="Times New Roman"/>
          <w:szCs w:val="20"/>
          <w:lang w:eastAsia="zh-CN"/>
        </w:rPr>
        <w:t>FFS on potential enhancements different from previous alternatives</w:t>
      </w:r>
    </w:p>
    <w:p>
      <w:pPr>
        <w:numPr>
          <w:ilvl w:val="0"/>
          <w:numId w:val="19"/>
        </w:numPr>
        <w:spacing w:after="0"/>
        <w:rPr>
          <w:rFonts w:ascii="Times New Roman" w:hAnsi="Times New Roman"/>
          <w:szCs w:val="20"/>
          <w:lang w:eastAsia="zh-CN"/>
        </w:rPr>
      </w:pPr>
      <w:r>
        <w:rPr>
          <w:rFonts w:ascii="Times New Roman" w:hAnsi="Times New Roman"/>
          <w:szCs w:val="20"/>
          <w:lang w:eastAsia="zh-CN"/>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pPr>
        <w:numPr>
          <w:ilvl w:val="1"/>
          <w:numId w:val="19"/>
        </w:numPr>
        <w:spacing w:after="0"/>
        <w:rPr>
          <w:rFonts w:ascii="Times New Roman" w:hAnsi="Times New Roman"/>
          <w:szCs w:val="20"/>
          <w:lang w:eastAsia="zh-CN"/>
        </w:rPr>
      </w:pPr>
      <w:r>
        <w:rPr>
          <w:rFonts w:ascii="Times New Roman" w:hAnsi="Times New Roman"/>
          <w:szCs w:val="20"/>
          <w:lang w:eastAsia="zh-CN"/>
        </w:rPr>
        <w:t>The HARQ process ID of the remaining PUSCHs in the period is determined by incrementing the HARQ process ID of the preceding PUSCH in the period</w:t>
      </w:r>
    </w:p>
    <w:p>
      <w:pPr>
        <w:numPr>
          <w:ilvl w:val="1"/>
          <w:numId w:val="19"/>
        </w:numPr>
        <w:spacing w:after="0"/>
        <w:rPr>
          <w:rFonts w:ascii="Times New Roman" w:hAnsi="Times New Roman"/>
          <w:color w:val="FF0000"/>
          <w:szCs w:val="20"/>
          <w:lang w:eastAsia="zh-CN"/>
        </w:rPr>
      </w:pPr>
      <w:r>
        <w:rPr>
          <w:rFonts w:ascii="Times New Roman" w:hAnsi="Times New Roman"/>
          <w:color w:val="FF0000"/>
          <w:szCs w:val="20"/>
          <w:lang w:eastAsia="zh-CN"/>
        </w:rPr>
        <w:t>FFS details</w:t>
      </w:r>
    </w:p>
    <w:p>
      <w:pPr>
        <w:numPr>
          <w:ilvl w:val="0"/>
          <w:numId w:val="19"/>
        </w:numPr>
        <w:spacing w:after="0"/>
        <w:rPr>
          <w:rFonts w:ascii="Times New Roman" w:hAnsi="Times New Roman"/>
          <w:szCs w:val="20"/>
          <w:lang w:eastAsia="zh-CN"/>
        </w:rPr>
      </w:pPr>
      <w:r>
        <w:rPr>
          <w:rFonts w:ascii="Times New Roman" w:hAnsi="Times New Roman"/>
          <w:szCs w:val="20"/>
          <w:lang w:eastAsia="zh-CN"/>
        </w:rPr>
        <w:t>Alt 6: FFS other solutions</w:t>
      </w:r>
    </w:p>
    <w:p>
      <w:pPr>
        <w:rPr>
          <w:rFonts w:ascii="Times New Roman" w:hAnsi="Times New Roman"/>
          <w:szCs w:val="20"/>
          <w:lang w:eastAsia="ja-JP"/>
        </w:rPr>
      </w:pPr>
      <w:r>
        <w:rPr>
          <w:rFonts w:ascii="Times New Roman" w:hAnsi="Times New Roman"/>
          <w:szCs w:val="20"/>
          <w:lang w:eastAsia="ja-JP"/>
        </w:rPr>
        <w:t>Note: The case of one TB map to multiple PUSCHs is not considered here.</w:t>
      </w: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rPr>
          <w:rFonts w:ascii="Times New Roman" w:hAnsi="Times New Roman"/>
          <w:szCs w:val="20"/>
        </w:rPr>
      </w:pPr>
      <w:r>
        <w:rPr>
          <w:rFonts w:ascii="Times New Roman" w:hAnsi="Times New Roman"/>
          <w:szCs w:val="20"/>
        </w:rPr>
        <w:t>The physical channel that carries the UCI that provides information about unused CG PUSCH transmission occasions is CG PUSCH.</w:t>
      </w: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rPr>
          <w:rFonts w:ascii="Times New Roman" w:hAnsi="Times New Roman"/>
          <w:szCs w:val="20"/>
        </w:rPr>
      </w:pPr>
      <w:r>
        <w:rPr>
          <w:rFonts w:ascii="Times New Roman" w:hAnsi="Times New Roman"/>
          <w:szCs w:val="20"/>
        </w:rPr>
        <w:t>Encoding and multiplexing for “the UCI that provides information about unused CG PUSCH transmission occasions” in a CG PUSCH applies encoding and multiplexing procedures for CG-UCI as baseline.</w:t>
      </w:r>
    </w:p>
    <w:p>
      <w:pPr>
        <w:pStyle w:val="83"/>
        <w:numPr>
          <w:ilvl w:val="0"/>
          <w:numId w:val="20"/>
        </w:numPr>
        <w:overflowPunct w:val="0"/>
        <w:autoSpaceDE w:val="0"/>
        <w:autoSpaceDN w:val="0"/>
        <w:adjustRightInd w:val="0"/>
        <w:spacing w:after="180" w:line="240" w:lineRule="auto"/>
        <w:textAlignment w:val="baseline"/>
      </w:pPr>
      <w:r>
        <w:t>FFS on details</w:t>
      </w: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rPr>
          <w:rFonts w:ascii="Times New Roman" w:hAnsi="Times New Roman"/>
          <w:szCs w:val="20"/>
        </w:rPr>
      </w:pPr>
      <w:r>
        <w:rPr>
          <w:rFonts w:ascii="Times New Roman" w:hAnsi="Times New Roman"/>
          <w:szCs w:val="20"/>
          <w:lang w:eastAsia="ja-JP"/>
        </w:rPr>
        <w:t xml:space="preserve">Consider the following alternatives for </w:t>
      </w:r>
      <w:r>
        <w:rPr>
          <w:rFonts w:ascii="Times New Roman" w:hAnsi="Times New Roman"/>
          <w:szCs w:val="20"/>
        </w:rPr>
        <w:t>“the UCI that provides information about unused CG PUSCH transmission occasions” for down-selection or revision</w:t>
      </w:r>
    </w:p>
    <w:p>
      <w:pPr>
        <w:pStyle w:val="83"/>
        <w:numPr>
          <w:ilvl w:val="0"/>
          <w:numId w:val="20"/>
        </w:numPr>
        <w:overflowPunct w:val="0"/>
        <w:autoSpaceDE w:val="0"/>
        <w:autoSpaceDN w:val="0"/>
        <w:adjustRightInd w:val="0"/>
        <w:spacing w:after="180" w:line="240" w:lineRule="auto"/>
        <w:textAlignment w:val="baseline"/>
      </w:pPr>
      <w:r>
        <w:rPr>
          <w:b/>
          <w:bCs/>
        </w:rPr>
        <w:t>Alt. 1:</w:t>
      </w:r>
      <w:r>
        <w:t xml:space="preserve"> “The UCI that provides information about unused CG PUSCH transmission occasions” is defined as a new UCI. </w:t>
      </w:r>
    </w:p>
    <w:p>
      <w:pPr>
        <w:pStyle w:val="83"/>
        <w:numPr>
          <w:ilvl w:val="1"/>
          <w:numId w:val="20"/>
        </w:numPr>
        <w:overflowPunct w:val="0"/>
        <w:autoSpaceDE w:val="0"/>
        <w:autoSpaceDN w:val="0"/>
        <w:adjustRightInd w:val="0"/>
        <w:spacing w:after="180" w:line="240" w:lineRule="auto"/>
        <w:textAlignment w:val="baseline"/>
      </w:pPr>
      <w:r>
        <w:t>FFS on details</w:t>
      </w:r>
    </w:p>
    <w:p>
      <w:pPr>
        <w:pStyle w:val="83"/>
        <w:numPr>
          <w:ilvl w:val="0"/>
          <w:numId w:val="20"/>
        </w:numPr>
        <w:overflowPunct w:val="0"/>
        <w:autoSpaceDE w:val="0"/>
        <w:autoSpaceDN w:val="0"/>
        <w:adjustRightInd w:val="0"/>
        <w:spacing w:after="180" w:line="240" w:lineRule="auto"/>
        <w:textAlignment w:val="baseline"/>
      </w:pPr>
      <w:r>
        <w:rPr>
          <w:b/>
          <w:bCs/>
        </w:rPr>
        <w:t>Alt. 2:</w:t>
      </w:r>
      <w:r>
        <w:t xml:space="preserve"> “The UCI that provides information about unused CG PUSCH transmission occasions” is added as new field(s) to the CG-UCI.</w:t>
      </w:r>
    </w:p>
    <w:p>
      <w:pPr>
        <w:pStyle w:val="83"/>
        <w:numPr>
          <w:ilvl w:val="1"/>
          <w:numId w:val="20"/>
        </w:numPr>
        <w:overflowPunct w:val="0"/>
        <w:autoSpaceDE w:val="0"/>
        <w:autoSpaceDN w:val="0"/>
        <w:adjustRightInd w:val="0"/>
        <w:spacing w:after="180" w:line="240" w:lineRule="auto"/>
        <w:textAlignment w:val="baseline"/>
      </w:pPr>
      <w:r>
        <w:t>FFS on details</w:t>
      </w:r>
    </w:p>
    <w:p>
      <w:pPr>
        <w:pStyle w:val="83"/>
        <w:numPr>
          <w:ilvl w:val="0"/>
          <w:numId w:val="20"/>
        </w:numPr>
        <w:overflowPunct w:val="0"/>
        <w:autoSpaceDE w:val="0"/>
        <w:autoSpaceDN w:val="0"/>
        <w:adjustRightInd w:val="0"/>
        <w:spacing w:after="180" w:line="240" w:lineRule="auto"/>
        <w:textAlignment w:val="baseline"/>
      </w:pPr>
      <w:r>
        <w:rPr>
          <w:b/>
          <w:bCs/>
        </w:rPr>
        <w:t>Alt. 3:</w:t>
      </w:r>
      <w:r>
        <w:t xml:space="preserve"> “The UCI that provides information about unused CG PUSCH transmission occasions” replaces/re-purposes some field(s) of the CG-UCI.</w:t>
      </w:r>
    </w:p>
    <w:p>
      <w:pPr>
        <w:pStyle w:val="83"/>
        <w:numPr>
          <w:ilvl w:val="1"/>
          <w:numId w:val="20"/>
        </w:numPr>
        <w:overflowPunct w:val="0"/>
        <w:autoSpaceDE w:val="0"/>
        <w:autoSpaceDN w:val="0"/>
        <w:adjustRightInd w:val="0"/>
        <w:spacing w:after="180" w:line="240" w:lineRule="auto"/>
        <w:textAlignment w:val="baseline"/>
      </w:pPr>
      <w:r>
        <w:t>FFS on details</w:t>
      </w:r>
    </w:p>
    <w:p>
      <w:pPr>
        <w:rPr>
          <w:highlight w:val="green"/>
          <w:lang w:eastAsia="zh-CN"/>
        </w:rPr>
      </w:pPr>
      <w:r>
        <w:rPr>
          <w:highlight w:val="green"/>
          <w:lang w:eastAsia="zh-CN"/>
        </w:rPr>
        <w:t>Agreement</w:t>
      </w:r>
    </w:p>
    <w:p>
      <w:pPr>
        <w:jc w:val="both"/>
        <w:rPr>
          <w:rFonts w:cs="Times"/>
          <w:szCs w:val="20"/>
        </w:rPr>
      </w:pPr>
      <w:r>
        <w:rPr>
          <w:rFonts w:cs="Times"/>
          <w:szCs w:val="20"/>
        </w:rPr>
        <w:t>For dynamic indication of unused CG PUSCH occasion(s) based on a UCI, the following options for further down-scoping with possible revision, are considered for the transmission occasion of the UCI:</w:t>
      </w:r>
    </w:p>
    <w:p>
      <w:pPr>
        <w:numPr>
          <w:ilvl w:val="0"/>
          <w:numId w:val="21"/>
        </w:numPr>
        <w:spacing w:after="0" w:line="240" w:lineRule="auto"/>
        <w:rPr>
          <w:rFonts w:cs="Times"/>
          <w:szCs w:val="20"/>
          <w:lang w:eastAsia="zh-CN"/>
        </w:rPr>
      </w:pPr>
      <w:r>
        <w:rPr>
          <w:rFonts w:cs="Times"/>
          <w:b/>
          <w:bCs/>
          <w:szCs w:val="20"/>
          <w:lang w:eastAsia="zh-CN"/>
        </w:rPr>
        <w:t>Option 1:</w:t>
      </w:r>
      <w:r>
        <w:rPr>
          <w:rFonts w:cs="Times"/>
          <w:szCs w:val="20"/>
          <w:lang w:eastAsia="zh-CN"/>
        </w:rPr>
        <w:t xml:space="preserve"> A transmitted CG PUSCH, includes the UCI.</w:t>
      </w:r>
    </w:p>
    <w:p>
      <w:pPr>
        <w:numPr>
          <w:ilvl w:val="1"/>
          <w:numId w:val="21"/>
        </w:numPr>
        <w:spacing w:after="0" w:line="240" w:lineRule="auto"/>
        <w:rPr>
          <w:rFonts w:cs="Times"/>
          <w:szCs w:val="20"/>
          <w:lang w:eastAsia="zh-CN"/>
        </w:rPr>
      </w:pPr>
      <w:r>
        <w:rPr>
          <w:rFonts w:cs="Times"/>
          <w:szCs w:val="20"/>
          <w:lang w:eastAsia="zh-CN"/>
        </w:rPr>
        <w:t>FFS details</w:t>
      </w:r>
    </w:p>
    <w:p>
      <w:pPr>
        <w:numPr>
          <w:ilvl w:val="0"/>
          <w:numId w:val="21"/>
        </w:numPr>
        <w:spacing w:after="0" w:line="240" w:lineRule="auto"/>
        <w:rPr>
          <w:rFonts w:cs="Times"/>
          <w:szCs w:val="20"/>
          <w:lang w:eastAsia="zh-CN"/>
        </w:rPr>
      </w:pPr>
      <w:r>
        <w:rPr>
          <w:rFonts w:cs="Times"/>
          <w:b/>
          <w:bCs/>
          <w:szCs w:val="20"/>
          <w:lang w:eastAsia="zh-CN"/>
        </w:rPr>
        <w:t>Option 2:</w:t>
      </w:r>
      <w:r>
        <w:rPr>
          <w:rFonts w:cs="Times"/>
          <w:szCs w:val="20"/>
          <w:lang w:eastAsia="zh-CN"/>
        </w:rPr>
        <w:t xml:space="preserve"> A transmitted CG PUSCH includes the UCI, if it is transmitted in an occasion determined by RRC.</w:t>
      </w:r>
    </w:p>
    <w:p>
      <w:pPr>
        <w:numPr>
          <w:ilvl w:val="1"/>
          <w:numId w:val="21"/>
        </w:numPr>
        <w:spacing w:after="0" w:line="240" w:lineRule="auto"/>
        <w:rPr>
          <w:rFonts w:cs="Times"/>
          <w:szCs w:val="20"/>
          <w:lang w:eastAsia="zh-CN"/>
        </w:rPr>
      </w:pPr>
      <w:r>
        <w:rPr>
          <w:rFonts w:cs="Times"/>
          <w:szCs w:val="20"/>
          <w:lang w:eastAsia="zh-CN"/>
        </w:rPr>
        <w:t>FFS details</w:t>
      </w:r>
    </w:p>
    <w:p>
      <w:pPr>
        <w:numPr>
          <w:ilvl w:val="0"/>
          <w:numId w:val="21"/>
        </w:numPr>
        <w:spacing w:after="0" w:line="240" w:lineRule="auto"/>
        <w:rPr>
          <w:rFonts w:cs="Times"/>
          <w:szCs w:val="20"/>
          <w:lang w:eastAsia="zh-CN"/>
        </w:rPr>
      </w:pPr>
      <w:r>
        <w:rPr>
          <w:rFonts w:cs="Times"/>
          <w:b/>
          <w:bCs/>
          <w:szCs w:val="20"/>
          <w:lang w:eastAsia="zh-CN"/>
        </w:rPr>
        <w:t>Option 3:</w:t>
      </w:r>
      <w:r>
        <w:rPr>
          <w:rFonts w:cs="Times"/>
          <w:szCs w:val="20"/>
          <w:lang w:eastAsia="zh-CN"/>
        </w:rPr>
        <w:t xml:space="preserve"> A transmitted CG PUSCH includes the UCI, if it is transmitted in a pre-defined transmission occasion.</w:t>
      </w:r>
    </w:p>
    <w:p>
      <w:pPr>
        <w:numPr>
          <w:ilvl w:val="1"/>
          <w:numId w:val="21"/>
        </w:numPr>
        <w:spacing w:after="0" w:line="240" w:lineRule="auto"/>
        <w:rPr>
          <w:rFonts w:cs="Times"/>
          <w:szCs w:val="20"/>
          <w:lang w:eastAsia="zh-CN"/>
        </w:rPr>
      </w:pPr>
      <w:r>
        <w:rPr>
          <w:rFonts w:cs="Times"/>
          <w:szCs w:val="20"/>
          <w:lang w:eastAsia="zh-CN"/>
        </w:rPr>
        <w:t>FFS details</w:t>
      </w:r>
    </w:p>
    <w:p>
      <w:pPr>
        <w:numPr>
          <w:ilvl w:val="2"/>
          <w:numId w:val="21"/>
        </w:numPr>
        <w:spacing w:after="0" w:line="240" w:lineRule="auto"/>
        <w:rPr>
          <w:rFonts w:cs="Times"/>
          <w:szCs w:val="20"/>
          <w:lang w:eastAsia="zh-CN"/>
        </w:rPr>
      </w:pPr>
      <w:r>
        <w:rPr>
          <w:rFonts w:cs="Times"/>
          <w:szCs w:val="20"/>
          <w:lang w:eastAsia="zh-CN"/>
        </w:rPr>
        <w:t>Example of a pre-determined occasion: 1</w:t>
      </w:r>
      <w:r>
        <w:rPr>
          <w:rFonts w:cs="Times"/>
          <w:szCs w:val="20"/>
          <w:vertAlign w:val="superscript"/>
          <w:lang w:eastAsia="zh-CN"/>
        </w:rPr>
        <w:t>st</w:t>
      </w:r>
      <w:r>
        <w:rPr>
          <w:rFonts w:cs="Times"/>
          <w:szCs w:val="20"/>
          <w:lang w:eastAsia="zh-CN"/>
        </w:rPr>
        <w:t xml:space="preserve"> configured PUSCH TO in a CG period or 1</w:t>
      </w:r>
      <w:r>
        <w:rPr>
          <w:rFonts w:cs="Times"/>
          <w:szCs w:val="20"/>
          <w:vertAlign w:val="superscript"/>
          <w:lang w:eastAsia="zh-CN"/>
        </w:rPr>
        <w:t>st</w:t>
      </w:r>
      <w:r>
        <w:rPr>
          <w:rFonts w:cs="Times"/>
          <w:szCs w:val="20"/>
          <w:lang w:eastAsia="zh-CN"/>
        </w:rPr>
        <w:t xml:space="preserve"> configured PUSCH TO in a multiple CG periods</w:t>
      </w:r>
    </w:p>
    <w:p>
      <w:pPr>
        <w:numPr>
          <w:ilvl w:val="0"/>
          <w:numId w:val="21"/>
        </w:numPr>
        <w:spacing w:after="0" w:line="240" w:lineRule="auto"/>
        <w:rPr>
          <w:rFonts w:cs="Times"/>
          <w:szCs w:val="20"/>
          <w:lang w:eastAsia="zh-CN"/>
        </w:rPr>
      </w:pPr>
      <w:r>
        <w:rPr>
          <w:rFonts w:cs="Times"/>
          <w:b/>
          <w:bCs/>
          <w:szCs w:val="20"/>
          <w:lang w:eastAsia="zh-CN"/>
        </w:rPr>
        <w:t>Option 4:</w:t>
      </w:r>
      <w:r>
        <w:rPr>
          <w:rFonts w:cs="Times"/>
          <w:szCs w:val="20"/>
          <w:lang w:eastAsia="zh-CN"/>
        </w:rPr>
        <w:t xml:space="preserve"> A transmitted CG PUSCH includes the UCI, if it is transmitted in a transmission occasion determined satisfying given condition(s).</w:t>
      </w:r>
    </w:p>
    <w:p>
      <w:pPr>
        <w:numPr>
          <w:ilvl w:val="1"/>
          <w:numId w:val="21"/>
        </w:numPr>
        <w:spacing w:after="0" w:line="240" w:lineRule="auto"/>
        <w:rPr>
          <w:rFonts w:cs="Times"/>
          <w:szCs w:val="20"/>
          <w:lang w:eastAsia="zh-CN"/>
        </w:rPr>
      </w:pPr>
      <w:r>
        <w:rPr>
          <w:rFonts w:cs="Times"/>
          <w:szCs w:val="20"/>
          <w:lang w:eastAsia="zh-CN"/>
        </w:rPr>
        <w:t>FFS details</w:t>
      </w:r>
    </w:p>
    <w:p>
      <w:pPr>
        <w:numPr>
          <w:ilvl w:val="2"/>
          <w:numId w:val="21"/>
        </w:numPr>
        <w:spacing w:after="0" w:line="240" w:lineRule="auto"/>
        <w:rPr>
          <w:rFonts w:cs="Times"/>
          <w:szCs w:val="20"/>
          <w:lang w:eastAsia="zh-CN"/>
        </w:rPr>
      </w:pPr>
      <w:r>
        <w:rPr>
          <w:rFonts w:cs="Times"/>
          <w:szCs w:val="20"/>
          <w:lang w:eastAsia="zh-CN"/>
        </w:rPr>
        <w:t>Examples of a condition: A first transmitted PUSCH in a CG period, or a first PUSCH transmission within a multiple of CG periods.</w:t>
      </w:r>
    </w:p>
    <w:p>
      <w:pPr>
        <w:rPr>
          <w:lang w:eastAsia="zh-CN"/>
        </w:rPr>
      </w:pPr>
      <w:r>
        <w:rPr>
          <w:lang w:eastAsia="zh-CN"/>
        </w:rPr>
        <w:t>Other options are not precluded. Proponent companies to provide details.</w:t>
      </w:r>
    </w:p>
    <w:p>
      <w:pPr>
        <w:rPr>
          <w:highlight w:val="green"/>
          <w:lang w:eastAsia="zh-CN"/>
        </w:rPr>
      </w:pPr>
      <w:r>
        <w:rPr>
          <w:highlight w:val="green"/>
          <w:lang w:eastAsia="zh-CN"/>
        </w:rPr>
        <w:t>Agreement</w:t>
      </w:r>
    </w:p>
    <w:p>
      <w:pPr>
        <w:jc w:val="both"/>
        <w:rPr>
          <w:rFonts w:cs="Times"/>
          <w:szCs w:val="20"/>
        </w:rPr>
      </w:pPr>
      <w:r>
        <w:rPr>
          <w:rFonts w:cs="Times"/>
          <w:szCs w:val="20"/>
        </w:rPr>
        <w:t>For dynamic indication of unused CG PUSCH transmission occasion(s) based on a UCI, the following options for further down-scoping, are considered for the information provided by the UCI:</w:t>
      </w:r>
    </w:p>
    <w:p>
      <w:pPr>
        <w:numPr>
          <w:ilvl w:val="0"/>
          <w:numId w:val="22"/>
        </w:numPr>
        <w:spacing w:after="0" w:line="240" w:lineRule="auto"/>
        <w:rPr>
          <w:rFonts w:cs="Times"/>
          <w:szCs w:val="20"/>
          <w:lang w:eastAsia="zh-CN"/>
        </w:rPr>
      </w:pPr>
      <w:r>
        <w:rPr>
          <w:rFonts w:cs="Times"/>
          <w:b/>
          <w:bCs/>
          <w:szCs w:val="20"/>
          <w:lang w:eastAsia="zh-CN"/>
        </w:rPr>
        <w:t>Option 1:</w:t>
      </w:r>
      <w:r>
        <w:rPr>
          <w:rFonts w:cs="Times"/>
          <w:szCs w:val="20"/>
          <w:lang w:eastAsia="zh-CN"/>
        </w:rPr>
        <w:t xml:space="preserve"> The UCI determines the consecutive CG PUSCH TO(s) that are indicated as “unused” </w:t>
      </w:r>
    </w:p>
    <w:p>
      <w:pPr>
        <w:numPr>
          <w:ilvl w:val="1"/>
          <w:numId w:val="22"/>
        </w:numPr>
        <w:spacing w:after="0" w:line="240" w:lineRule="auto"/>
        <w:rPr>
          <w:rFonts w:cs="Times"/>
          <w:szCs w:val="20"/>
          <w:lang w:eastAsia="zh-CN"/>
        </w:rPr>
      </w:pPr>
      <w:r>
        <w:rPr>
          <w:rFonts w:cs="Times"/>
          <w:b/>
          <w:bCs/>
          <w:szCs w:val="20"/>
          <w:lang w:eastAsia="zh-CN"/>
        </w:rPr>
        <w:t>Option 1-1:</w:t>
      </w:r>
      <w:r>
        <w:rPr>
          <w:rFonts w:cs="Times"/>
          <w:szCs w:val="20"/>
          <w:lang w:eastAsia="zh-CN"/>
        </w:rPr>
        <w:t xml:space="preserve"> The UCI provides the number of consecutive TO(s) in time domain. </w:t>
      </w:r>
    </w:p>
    <w:p>
      <w:pPr>
        <w:numPr>
          <w:ilvl w:val="2"/>
          <w:numId w:val="22"/>
        </w:numPr>
        <w:spacing w:after="0" w:line="240" w:lineRule="auto"/>
        <w:rPr>
          <w:rFonts w:cs="Times"/>
          <w:szCs w:val="20"/>
          <w:lang w:eastAsia="zh-CN"/>
        </w:rPr>
      </w:pPr>
      <w:r>
        <w:rPr>
          <w:rFonts w:cs="Times"/>
          <w:szCs w:val="20"/>
          <w:lang w:eastAsia="zh-CN"/>
        </w:rPr>
        <w:t>Applicable numbers can be determined from information obtained from configuration.</w:t>
      </w:r>
    </w:p>
    <w:p>
      <w:pPr>
        <w:numPr>
          <w:ilvl w:val="2"/>
          <w:numId w:val="22"/>
        </w:numPr>
        <w:spacing w:after="0" w:line="240" w:lineRule="auto"/>
        <w:rPr>
          <w:rFonts w:cs="Times"/>
          <w:szCs w:val="20"/>
          <w:lang w:eastAsia="zh-CN"/>
        </w:rPr>
      </w:pPr>
      <w:r>
        <w:rPr>
          <w:rFonts w:cs="Times"/>
          <w:szCs w:val="20"/>
          <w:lang w:eastAsia="zh-CN"/>
        </w:rPr>
        <w:t>FFS details</w:t>
      </w:r>
    </w:p>
    <w:p>
      <w:pPr>
        <w:numPr>
          <w:ilvl w:val="1"/>
          <w:numId w:val="22"/>
        </w:numPr>
        <w:spacing w:after="0" w:line="240" w:lineRule="auto"/>
        <w:rPr>
          <w:rFonts w:cs="Times"/>
          <w:szCs w:val="20"/>
          <w:lang w:eastAsia="zh-CN"/>
        </w:rPr>
      </w:pPr>
      <w:r>
        <w:rPr>
          <w:rFonts w:cs="Times"/>
          <w:b/>
          <w:bCs/>
          <w:szCs w:val="20"/>
          <w:lang w:eastAsia="zh-CN"/>
        </w:rPr>
        <w:t>Option 1-2</w:t>
      </w:r>
      <w:r>
        <w:rPr>
          <w:rFonts w:cs="Times"/>
          <w:szCs w:val="20"/>
          <w:lang w:eastAsia="zh-CN"/>
        </w:rPr>
        <w:t>: The UCI provides a time duration/range that includes the consecutive TO(s) in time domain.</w:t>
      </w:r>
    </w:p>
    <w:p>
      <w:pPr>
        <w:numPr>
          <w:ilvl w:val="2"/>
          <w:numId w:val="22"/>
        </w:numPr>
        <w:spacing w:after="0" w:line="240" w:lineRule="auto"/>
        <w:rPr>
          <w:rFonts w:cs="Times"/>
          <w:szCs w:val="20"/>
          <w:lang w:eastAsia="zh-CN"/>
        </w:rPr>
      </w:pPr>
      <w:r>
        <w:rPr>
          <w:rFonts w:cs="Times"/>
          <w:szCs w:val="20"/>
          <w:lang w:eastAsia="zh-CN"/>
        </w:rPr>
        <w:t>Applicable time duration/range can be determined from information obtained from configuration</w:t>
      </w:r>
    </w:p>
    <w:p>
      <w:pPr>
        <w:numPr>
          <w:ilvl w:val="2"/>
          <w:numId w:val="22"/>
        </w:numPr>
        <w:spacing w:after="0" w:line="240" w:lineRule="auto"/>
        <w:rPr>
          <w:rFonts w:cs="Times"/>
          <w:szCs w:val="20"/>
          <w:lang w:eastAsia="zh-CN"/>
        </w:rPr>
      </w:pPr>
      <w:r>
        <w:rPr>
          <w:rFonts w:cs="Times"/>
          <w:szCs w:val="20"/>
          <w:lang w:eastAsia="zh-CN"/>
        </w:rPr>
        <w:t>FFS details</w:t>
      </w:r>
    </w:p>
    <w:p>
      <w:pPr>
        <w:numPr>
          <w:ilvl w:val="0"/>
          <w:numId w:val="22"/>
        </w:numPr>
        <w:spacing w:after="0" w:line="240" w:lineRule="auto"/>
        <w:rPr>
          <w:rFonts w:cs="Times"/>
          <w:szCs w:val="20"/>
          <w:lang w:eastAsia="zh-CN"/>
        </w:rPr>
      </w:pPr>
      <w:r>
        <w:rPr>
          <w:rFonts w:cs="Times"/>
          <w:b/>
          <w:bCs/>
          <w:szCs w:val="20"/>
          <w:lang w:eastAsia="zh-CN"/>
        </w:rPr>
        <w:t>Option 2:</w:t>
      </w:r>
      <w:r>
        <w:rPr>
          <w:rFonts w:cs="Times"/>
          <w:szCs w:val="20"/>
          <w:lang w:eastAsia="zh-CN"/>
        </w:rPr>
        <w:t xml:space="preserve"> The UCI determines the CG PUSCH TO(s) that are indicated as “unused” (consecutive/non-consecutive TO(s) in time domain)</w:t>
      </w:r>
    </w:p>
    <w:p>
      <w:pPr>
        <w:numPr>
          <w:ilvl w:val="1"/>
          <w:numId w:val="22"/>
        </w:numPr>
        <w:spacing w:after="0" w:line="240" w:lineRule="auto"/>
        <w:rPr>
          <w:rFonts w:cs="Times"/>
          <w:szCs w:val="20"/>
          <w:lang w:eastAsia="zh-CN"/>
        </w:rPr>
      </w:pPr>
      <w:r>
        <w:rPr>
          <w:rFonts w:cs="Times"/>
          <w:b/>
          <w:bCs/>
          <w:szCs w:val="20"/>
          <w:lang w:eastAsia="zh-CN"/>
        </w:rPr>
        <w:t>Option 2-1</w:t>
      </w:r>
      <w:r>
        <w:rPr>
          <w:rFonts w:cs="Times"/>
          <w:szCs w:val="20"/>
          <w:lang w:eastAsia="zh-CN"/>
        </w:rPr>
        <w:t>: The UCI provides a bitmap where a bit corresponds to a TO within a time duration/range. The bit indicates whether the TO is “unused”.</w:t>
      </w:r>
    </w:p>
    <w:p>
      <w:pPr>
        <w:numPr>
          <w:ilvl w:val="2"/>
          <w:numId w:val="22"/>
        </w:numPr>
        <w:spacing w:after="0" w:line="240" w:lineRule="auto"/>
        <w:rPr>
          <w:rFonts w:cs="Times"/>
          <w:szCs w:val="20"/>
          <w:lang w:eastAsia="zh-CN"/>
        </w:rPr>
      </w:pPr>
      <w:r>
        <w:rPr>
          <w:rFonts w:cs="Times"/>
          <w:szCs w:val="20"/>
          <w:lang w:eastAsia="zh-CN"/>
        </w:rPr>
        <w:t>Applicable time duration/range can be determined from information obtained from configuration</w:t>
      </w:r>
    </w:p>
    <w:p>
      <w:pPr>
        <w:numPr>
          <w:ilvl w:val="2"/>
          <w:numId w:val="22"/>
        </w:numPr>
        <w:spacing w:after="0" w:line="240" w:lineRule="auto"/>
        <w:rPr>
          <w:rFonts w:cs="Times"/>
          <w:szCs w:val="20"/>
          <w:lang w:eastAsia="zh-CN"/>
        </w:rPr>
      </w:pPr>
      <w:r>
        <w:rPr>
          <w:rFonts w:cs="Times"/>
          <w:szCs w:val="20"/>
          <w:lang w:eastAsia="zh-CN"/>
        </w:rPr>
        <w:t>FFS details</w:t>
      </w:r>
    </w:p>
    <w:p>
      <w:pPr>
        <w:numPr>
          <w:ilvl w:val="1"/>
          <w:numId w:val="22"/>
        </w:numPr>
        <w:spacing w:after="0" w:line="240" w:lineRule="auto"/>
        <w:rPr>
          <w:rFonts w:cs="Times"/>
          <w:szCs w:val="20"/>
          <w:lang w:eastAsia="zh-CN"/>
        </w:rPr>
      </w:pPr>
      <w:r>
        <w:rPr>
          <w:rFonts w:cs="Times"/>
          <w:b/>
          <w:bCs/>
          <w:szCs w:val="20"/>
          <w:lang w:eastAsia="zh-CN"/>
        </w:rPr>
        <w:t>Option 2-2:</w:t>
      </w:r>
      <w:r>
        <w:rPr>
          <w:rFonts w:cs="Times"/>
          <w:szCs w:val="20"/>
          <w:lang w:eastAsia="zh-CN"/>
        </w:rPr>
        <w:t xml:space="preserve"> The UCI provides a bitmap where a bit corresponds to TOs within a time duration/range. The bit indicates whether all TOs within the time duration/range are “unused”.</w:t>
      </w:r>
    </w:p>
    <w:p>
      <w:pPr>
        <w:numPr>
          <w:ilvl w:val="2"/>
          <w:numId w:val="22"/>
        </w:numPr>
        <w:spacing w:after="0" w:line="240" w:lineRule="auto"/>
        <w:rPr>
          <w:rFonts w:cs="Times"/>
          <w:szCs w:val="20"/>
          <w:lang w:eastAsia="zh-CN"/>
        </w:rPr>
      </w:pPr>
      <w:r>
        <w:rPr>
          <w:rFonts w:cs="Times"/>
          <w:szCs w:val="20"/>
          <w:lang w:eastAsia="zh-CN"/>
        </w:rPr>
        <w:t>Applicable time duration/range can be determined from information obtained from configuration</w:t>
      </w:r>
    </w:p>
    <w:p>
      <w:pPr>
        <w:numPr>
          <w:ilvl w:val="2"/>
          <w:numId w:val="22"/>
        </w:numPr>
        <w:spacing w:after="0" w:line="240" w:lineRule="auto"/>
        <w:rPr>
          <w:rFonts w:cs="Times"/>
          <w:szCs w:val="20"/>
          <w:lang w:eastAsia="zh-CN"/>
        </w:rPr>
      </w:pPr>
      <w:r>
        <w:rPr>
          <w:rFonts w:cs="Times"/>
          <w:szCs w:val="20"/>
          <w:lang w:eastAsia="zh-CN"/>
        </w:rPr>
        <w:t>FFS details</w:t>
      </w:r>
    </w:p>
    <w:p>
      <w:pPr>
        <w:numPr>
          <w:ilvl w:val="0"/>
          <w:numId w:val="22"/>
        </w:numPr>
        <w:spacing w:after="0" w:line="240" w:lineRule="auto"/>
        <w:rPr>
          <w:rFonts w:cs="Times"/>
          <w:szCs w:val="20"/>
          <w:lang w:eastAsia="zh-CN"/>
        </w:rPr>
      </w:pPr>
      <w:r>
        <w:rPr>
          <w:rFonts w:cs="Times"/>
          <w:szCs w:val="20"/>
          <w:lang w:eastAsia="zh-CN"/>
        </w:rPr>
        <w:t>FFS whether/how the unused TO(s) can be associated to multiple CG configuration.</w:t>
      </w:r>
    </w:p>
    <w:p>
      <w:pPr>
        <w:numPr>
          <w:ilvl w:val="0"/>
          <w:numId w:val="22"/>
        </w:numPr>
        <w:spacing w:after="0" w:line="240" w:lineRule="auto"/>
        <w:rPr>
          <w:rFonts w:cs="Times"/>
          <w:lang w:eastAsia="zh-CN"/>
        </w:rPr>
      </w:pPr>
      <w:r>
        <w:rPr>
          <w:rFonts w:cs="Times"/>
          <w:lang w:eastAsia="zh-CN"/>
        </w:rPr>
        <w:t>Other options are not precluded. Proponent companies to provide details.</w:t>
      </w:r>
    </w:p>
    <w:p>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rPr>
        <w:t xml:space="preserve">In this contribution, we provide our views on further XR specific capacity enhancements techniques. </w:t>
      </w: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p>
    <w:p>
      <w:pPr>
        <w:pStyle w:val="30"/>
        <w:ind w:left="24"/>
        <w:rPr>
          <w:rFonts w:cs="Times New Roman"/>
          <w:color w:val="000000" w:themeColor="text1"/>
          <w:sz w:val="22"/>
          <w:lang w:eastAsia="zh-CN"/>
          <w14:textFill>
            <w14:solidFill>
              <w14:schemeClr w14:val="tx1"/>
            </w14:solidFill>
          </w14:textFill>
        </w:rPr>
      </w:pPr>
      <w:bookmarkStart w:id="2" w:name="OLE_LINK4"/>
      <w:bookmarkStart w:id="3" w:name="OLE_LINK3"/>
      <w:r>
        <w:rPr>
          <w:rFonts w:cs="Times New Roman"/>
          <w:color w:val="000000" w:themeColor="text1"/>
          <w:sz w:val="22"/>
          <w:lang w:eastAsia="zh-CN"/>
          <w14:textFill>
            <w14:solidFill>
              <w14:schemeClr w14:val="tx1"/>
            </w14:solidFill>
          </w14:textFill>
        </w:rPr>
        <w:t>Traffic characteristics of XR services were intensively studied</w:t>
      </w:r>
      <w:r>
        <w:rPr>
          <w:rFonts w:cs="Times New Roman"/>
          <w:color w:val="000000" w:themeColor="text1"/>
          <w:sz w:val="22"/>
          <w14:textFill>
            <w14:solidFill>
              <w14:schemeClr w14:val="tx1"/>
            </w14:solidFill>
          </w14:textFill>
        </w:rPr>
        <w:t xml:space="preserve"> </w:t>
      </w:r>
      <w:r>
        <w:rPr>
          <w:rFonts w:cs="Times New Roman"/>
          <w:color w:val="000000" w:themeColor="text1"/>
          <w:sz w:val="22"/>
          <w:lang w:eastAsia="zh-CN"/>
          <w14:textFill>
            <w14:solidFill>
              <w14:schemeClr w14:val="tx1"/>
            </w14:solidFill>
          </w14:textFill>
        </w:rPr>
        <w:t>in the Rel-17 RAN1 meetings, and the DL/UL traffic models for the video stream and Pose/control for XR and cloud gaming services were agreed. Based on the outcomes of the studies so far, the following characteristics [3] of the XR traffic are identified and should be considered for the potential enhancements of NR to support XR.</w:t>
      </w:r>
    </w:p>
    <w:p>
      <w:pPr>
        <w:pStyle w:val="30"/>
        <w:widowControl/>
        <w:numPr>
          <w:ilvl w:val="0"/>
          <w:numId w:val="23"/>
        </w:numPr>
        <w:spacing w:before="120" w:after="120"/>
        <w:rPr>
          <w:rFonts w:cs="Times New Roman"/>
          <w:color w:val="000000" w:themeColor="text1"/>
          <w:sz w:val="22"/>
          <w14:textFill>
            <w14:solidFill>
              <w14:schemeClr w14:val="tx1"/>
            </w14:solidFill>
          </w14:textFill>
        </w:rPr>
      </w:pPr>
      <w:r>
        <w:rPr>
          <w:rFonts w:cs="Times New Roman"/>
          <w:b/>
          <w:color w:val="000000" w:themeColor="text1"/>
          <w:sz w:val="22"/>
          <w:lang w:eastAsia="zh-CN"/>
          <w14:textFill>
            <w14:solidFill>
              <w14:schemeClr w14:val="tx1"/>
            </w14:solidFill>
          </w14:textFill>
        </w:rPr>
        <w:t>Non-integer periodicity</w:t>
      </w:r>
    </w:p>
    <w:p>
      <w:pPr>
        <w:pStyle w:val="30"/>
        <w:widowControl/>
        <w:spacing w:after="120"/>
        <w:rPr>
          <w:rFonts w:cs="Times New Roman"/>
          <w:sz w:val="22"/>
        </w:rPr>
      </w:pPr>
      <w:r>
        <w:rPr>
          <w:rFonts w:cs="Times New Roman"/>
          <w:color w:val="auto"/>
          <w:sz w:val="22"/>
        </w:rPr>
        <w:t xml:space="preserve">In RAN1 meetings of Rel-17, it was agreed that 60 frame per second (fps) is baseline for both DL and UL video stream and 30 fps, 90 fps as well as 120 fps can be also optionally evaluated. Based on the arrival time of packet with 30 fps, 60fps, 90fps, 120fps per second, the corresponding periodicities are {33.33ms, 16.67ms, 11.11ms, 8.33ms} respectively. It’s not an integer periodic of symbol or slot. </w:t>
      </w:r>
    </w:p>
    <w:p>
      <w:pPr>
        <w:pStyle w:val="30"/>
        <w:widowControl/>
        <w:numPr>
          <w:ilvl w:val="0"/>
          <w:numId w:val="23"/>
        </w:numPr>
        <w:spacing w:after="120"/>
        <w:rPr>
          <w:rFonts w:cs="Times New Roman"/>
          <w:b/>
          <w:color w:val="000000" w:themeColor="text1"/>
          <w:sz w:val="22"/>
          <w:lang w:eastAsia="zh-CN"/>
          <w14:textFill>
            <w14:solidFill>
              <w14:schemeClr w14:val="tx1"/>
            </w14:solidFill>
          </w14:textFill>
        </w:rPr>
      </w:pPr>
      <w:r>
        <w:rPr>
          <w:rFonts w:cs="Times New Roman"/>
          <w:b/>
          <w:color w:val="000000" w:themeColor="text1"/>
          <w:sz w:val="22"/>
          <w:lang w:eastAsia="zh-CN"/>
          <w14:textFill>
            <w14:solidFill>
              <w14:schemeClr w14:val="tx1"/>
            </w14:solidFill>
          </w14:textFill>
        </w:rPr>
        <w:t>Jitter of packet arrival time</w:t>
      </w:r>
    </w:p>
    <w:p>
      <w:pPr>
        <w:pStyle w:val="30"/>
        <w:widowControl/>
        <w:spacing w:after="120"/>
        <w:rPr>
          <w:rFonts w:cs="Times New Roman"/>
          <w:color w:val="000000" w:themeColor="text1"/>
          <w:sz w:val="22"/>
          <w:lang w:eastAsia="zh-CN"/>
          <w14:textFill>
            <w14:solidFill>
              <w14:schemeClr w14:val="tx1"/>
            </w14:solidFill>
          </w14:textFill>
        </w:rPr>
      </w:pPr>
      <w:r>
        <w:rPr>
          <w:rFonts w:cs="Times New Roman"/>
          <w:color w:val="000000" w:themeColor="text1"/>
          <w:sz w:val="22"/>
          <w:lang w:eastAsia="zh-CN"/>
          <w14:textFill>
            <w14:solidFill>
              <w14:schemeClr w14:val="tx1"/>
            </w14:solidFill>
          </w14:textFill>
        </w:rPr>
        <w:t xml:space="preserve">As agreed in RAN1 meeting in Rel-17, a truncated Gaussian distribution is used to model the jitter of DL and UL video stream for XR services. The range of jitter is agreed to be [-4, 4]ms (baseline) and [-5, 5]ms (optional). This means the XR packets may arrive at gNB or UE within a time window of total 8ms or 10ms length, and the exact arrival time is not known in advance. </w:t>
      </w:r>
    </w:p>
    <w:p>
      <w:pPr>
        <w:pStyle w:val="83"/>
        <w:widowControl w:val="0"/>
        <w:numPr>
          <w:ilvl w:val="0"/>
          <w:numId w:val="23"/>
        </w:numPr>
        <w:spacing w:before="120" w:after="120" w:line="276" w:lineRule="auto"/>
        <w:jc w:val="both"/>
        <w:rPr>
          <w:rFonts w:ascii="Times New Roman" w:hAnsi="Times New Roman" w:cs="Times New Roman"/>
          <w:b/>
          <w:bCs/>
        </w:rPr>
      </w:pPr>
      <w:r>
        <w:rPr>
          <w:rFonts w:ascii="Times New Roman" w:hAnsi="Times New Roman" w:cs="Times New Roman"/>
          <w:b/>
          <w:bCs/>
        </w:rPr>
        <w:t>Low latency and large packet size</w:t>
      </w:r>
    </w:p>
    <w:p>
      <w:pPr>
        <w:tabs>
          <w:tab w:val="left" w:pos="720"/>
        </w:tabs>
        <w:spacing w:before="120" w:after="120" w:line="240" w:lineRule="auto"/>
        <w:jc w:val="both"/>
        <w:rPr>
          <w:rFonts w:ascii="Times New Roman" w:hAnsi="Times New Roman" w:cs="Times New Roman"/>
        </w:rPr>
      </w:pPr>
      <w:r>
        <w:rPr>
          <w:rFonts w:ascii="Times New Roman" w:hAnsi="Times New Roman" w:cs="Times New Roman"/>
        </w:rPr>
        <w:t xml:space="preserve">To provide good experience of XR, the latency of XR traffic should be as low as possible. As agreed in RAN1 meetings in Rel-17, air interface PDB for DL video stream is as follows. </w:t>
      </w:r>
    </w:p>
    <w:p>
      <w:pPr>
        <w:autoSpaceDN w:val="0"/>
        <w:spacing w:after="0" w:line="240" w:lineRule="auto"/>
        <w:ind w:left="720"/>
        <w:jc w:val="both"/>
        <w:rPr>
          <w:rFonts w:ascii="Times New Roman" w:hAnsi="Times New Roman" w:eastAsia="Batang" w:cs="Times New Roman"/>
          <w:lang w:val="en-GB" w:eastAsia="zh-CN"/>
        </w:rPr>
      </w:pPr>
      <w:r>
        <w:rPr>
          <w:rFonts w:ascii="Times New Roman" w:hAnsi="Times New Roman" w:eastAsia="Batang" w:cs="Times New Roman"/>
          <w:lang w:val="en-GB" w:eastAsia="zh-CN"/>
        </w:rPr>
        <w:t>VR/AR</w:t>
      </w:r>
    </w:p>
    <w:p>
      <w:pPr>
        <w:numPr>
          <w:ilvl w:val="1"/>
          <w:numId w:val="24"/>
        </w:numPr>
        <w:autoSpaceDN w:val="0"/>
        <w:spacing w:after="0" w:line="240" w:lineRule="auto"/>
        <w:jc w:val="both"/>
        <w:rPr>
          <w:rFonts w:ascii="Times New Roman" w:hAnsi="Times New Roman" w:eastAsia="Batang" w:cs="Times New Roman"/>
          <w:lang w:val="en-GB" w:eastAsia="zh-CN"/>
        </w:rPr>
      </w:pPr>
      <w:r>
        <w:rPr>
          <w:rFonts w:ascii="Times New Roman" w:hAnsi="Times New Roman" w:eastAsia="Batang" w:cs="Times New Roman"/>
          <w:lang w:val="en-GB" w:eastAsia="zh-CN"/>
        </w:rPr>
        <w:t>10ms </w:t>
      </w:r>
    </w:p>
    <w:p>
      <w:pPr>
        <w:autoSpaceDN w:val="0"/>
        <w:spacing w:after="0" w:line="240" w:lineRule="auto"/>
        <w:ind w:left="720"/>
        <w:jc w:val="both"/>
        <w:rPr>
          <w:rFonts w:ascii="Times New Roman" w:hAnsi="Times New Roman" w:eastAsia="Batang" w:cs="Times New Roman"/>
          <w:lang w:val="en-GB" w:eastAsia="zh-CN"/>
        </w:rPr>
      </w:pPr>
      <w:r>
        <w:rPr>
          <w:rFonts w:ascii="Times New Roman" w:hAnsi="Times New Roman" w:eastAsia="Batang" w:cs="Times New Roman"/>
          <w:lang w:val="en-GB" w:eastAsia="zh-CN"/>
        </w:rPr>
        <w:t>CG</w:t>
      </w:r>
    </w:p>
    <w:p>
      <w:pPr>
        <w:numPr>
          <w:ilvl w:val="1"/>
          <w:numId w:val="24"/>
        </w:numPr>
        <w:autoSpaceDN w:val="0"/>
        <w:spacing w:after="0" w:line="240" w:lineRule="auto"/>
        <w:jc w:val="both"/>
        <w:rPr>
          <w:rFonts w:ascii="Times New Roman" w:hAnsi="Times New Roman" w:eastAsia="Batang" w:cs="Times New Roman"/>
          <w:lang w:val="en-GB" w:eastAsia="zh-CN"/>
        </w:rPr>
      </w:pPr>
      <w:r>
        <w:rPr>
          <w:rFonts w:ascii="Times New Roman" w:hAnsi="Times New Roman" w:eastAsia="Batang" w:cs="Times New Roman"/>
          <w:lang w:val="en-GB" w:eastAsia="zh-CN"/>
        </w:rPr>
        <w:t>15ms</w:t>
      </w:r>
    </w:p>
    <w:p>
      <w:pPr>
        <w:autoSpaceDN w:val="0"/>
        <w:spacing w:after="0" w:line="240" w:lineRule="auto"/>
        <w:jc w:val="both"/>
        <w:rPr>
          <w:rFonts w:ascii="Times New Roman" w:hAnsi="Times New Roman" w:eastAsia="宋体" w:cs="Times New Roman"/>
          <w:lang w:eastAsia="zh-CN"/>
        </w:rPr>
      </w:pPr>
      <w:r>
        <w:rPr>
          <w:rFonts w:ascii="Times New Roman" w:hAnsi="Times New Roman" w:cs="Times New Roman"/>
          <w:lang w:eastAsia="sv-SE"/>
        </w:rPr>
        <w:t xml:space="preserve">According to the agreed traffic model in Rel-17, mean packet size is very large. Taking </w:t>
      </w:r>
      <w:r>
        <w:rPr>
          <w:rFonts w:ascii="Times New Roman" w:hAnsi="Times New Roman" w:cs="Times New Roman"/>
          <w:lang w:eastAsia="zh-CN"/>
        </w:rPr>
        <w:t>AR/VR 60Mbps as example, mean packet size is 125000 bytes.</w:t>
      </w:r>
      <w:r>
        <w:rPr>
          <w:rFonts w:ascii="Times New Roman" w:hAnsi="Times New Roman" w:eastAsia="宋体" w:cs="Times New Roman"/>
          <w:lang w:eastAsia="zh-CN"/>
        </w:rPr>
        <w:t xml:space="preserve"> This is very different from</w:t>
      </w:r>
      <w:r>
        <w:rPr>
          <w:rFonts w:ascii="Times New Roman" w:hAnsi="Times New Roman" w:cs="Times New Roman"/>
        </w:rPr>
        <w:t xml:space="preserve"> R-15/6 URLLC or eMBB services</w:t>
      </w:r>
      <w:r>
        <w:rPr>
          <w:rFonts w:ascii="Times New Roman" w:hAnsi="Times New Roman" w:cs="Times New Roman"/>
          <w:lang w:eastAsia="zh-CN"/>
        </w:rPr>
        <w:t>.</w:t>
      </w:r>
      <w:r>
        <w:rPr>
          <w:rFonts w:ascii="Times New Roman" w:hAnsi="Times New Roman" w:cs="Times New Roman"/>
        </w:rPr>
        <w:t xml:space="preserve"> For URLLC, one of the most challenge is latency, and for eMBB, one of the most challenge is high transmission data. However, for XR services, both high transmission rate and low latency should be satisfied.</w:t>
      </w:r>
    </w:p>
    <w:p>
      <w:pPr>
        <w:pStyle w:val="30"/>
        <w:widowControl/>
        <w:numPr>
          <w:ilvl w:val="0"/>
          <w:numId w:val="23"/>
        </w:numPr>
        <w:spacing w:before="120" w:after="120"/>
        <w:rPr>
          <w:rFonts w:cs="Times New Roman"/>
          <w:b/>
          <w:color w:val="000000" w:themeColor="text1"/>
          <w:sz w:val="22"/>
          <w:lang w:eastAsia="zh-CN"/>
          <w14:textFill>
            <w14:solidFill>
              <w14:schemeClr w14:val="tx1"/>
            </w14:solidFill>
          </w14:textFill>
        </w:rPr>
      </w:pPr>
      <w:r>
        <w:rPr>
          <w:rFonts w:cs="Times New Roman"/>
          <w:b/>
          <w:color w:val="000000" w:themeColor="text1"/>
          <w:sz w:val="22"/>
          <w:lang w:eastAsia="zh-CN"/>
          <w14:textFill>
            <w14:solidFill>
              <w14:schemeClr w14:val="tx1"/>
            </w14:solidFill>
          </w14:textFill>
        </w:rPr>
        <w:t>Varying packet size</w:t>
      </w:r>
    </w:p>
    <w:p>
      <w:pPr>
        <w:spacing w:before="120" w:beforeLines="50" w:after="120" w:afterLines="50"/>
        <w:jc w:val="both"/>
        <w:rPr>
          <w:rFonts w:ascii="Times New Roman" w:hAnsi="Times New Roman" w:cs="Times New Roman"/>
          <w:lang w:eastAsia="zh-CN"/>
        </w:rPr>
      </w:pPr>
      <w:r>
        <w:rPr>
          <w:rFonts w:ascii="Times New Roman" w:hAnsi="Times New Roman" w:eastAsia="宋体" w:cs="Times New Roman"/>
          <w:lang w:eastAsia="zh-CN"/>
        </w:rPr>
        <w:t xml:space="preserve">In Rel-17 RAN1 meeting, </w:t>
      </w:r>
      <w:r>
        <w:rPr>
          <w:rFonts w:ascii="Times New Roman" w:hAnsi="Times New Roman" w:cs="Times New Roman"/>
          <w:lang w:eastAsia="ja-JP"/>
        </w:rPr>
        <w:t xml:space="preserve">parameters of Truncated Gaussian distribution for packet size of DL video stream in case of single stream evaluation has been agreed and is shown below. We can observed that the packet size of XR is not fixed. </w:t>
      </w:r>
    </w:p>
    <w:p>
      <w:pPr>
        <w:pStyle w:val="83"/>
        <w:numPr>
          <w:ilvl w:val="0"/>
          <w:numId w:val="25"/>
        </w:numPr>
        <w:overflowPunct w:val="0"/>
        <w:autoSpaceDE w:val="0"/>
        <w:autoSpaceDN w:val="0"/>
        <w:adjustRightInd w:val="0"/>
        <w:spacing w:before="120" w:beforeLines="50" w:after="120" w:afterLines="50" w:line="240" w:lineRule="auto"/>
        <w:jc w:val="both"/>
        <w:textAlignment w:val="baseline"/>
        <w:rPr>
          <w:rFonts w:ascii="Times New Roman" w:hAnsi="Times New Roman" w:cs="Times New Roman"/>
          <w:lang w:eastAsia="zh-CN"/>
        </w:rPr>
      </w:pPr>
      <w:r>
        <w:rPr>
          <w:rFonts w:ascii="Times New Roman" w:hAnsi="Times New Roman" w:cs="Times New Roman"/>
          <w:lang w:eastAsia="zh-CN"/>
        </w:rPr>
        <w:t>[STD, Max, Min]: [10.5, 150, 50]% of Mean packet size</w:t>
      </w:r>
    </w:p>
    <w:p>
      <w:pPr>
        <w:pStyle w:val="83"/>
        <w:numPr>
          <w:ilvl w:val="0"/>
          <w:numId w:val="23"/>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Multiple flows</w:t>
      </w:r>
    </w:p>
    <w:p>
      <w:pPr>
        <w:spacing w:before="120" w:beforeLines="50" w:after="120" w:afterLines="50"/>
        <w:jc w:val="both"/>
        <w:rPr>
          <w:rFonts w:ascii="Times New Roman" w:hAnsi="Times New Roman" w:cs="Times New Roman"/>
        </w:rPr>
      </w:pPr>
      <w:r>
        <w:rPr>
          <w:rFonts w:ascii="Times New Roman" w:hAnsi="Times New Roman" w:cs="Times New Roman"/>
        </w:rPr>
        <w:t xml:space="preserve">For an XR application, there might be multiple data streams. Multiple streams may have different traffic characteristics, requirements and priorities. </w:t>
      </w:r>
    </w:p>
    <w:p>
      <w:p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 xml:space="preserve">Observation 1: XR services have the following characteristics. </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The non-integer periodicity</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Jitter of packet arrival time</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Low latency and large packet size</w:t>
      </w:r>
    </w:p>
    <w:p>
      <w:pPr>
        <w:pStyle w:val="83"/>
        <w:numPr>
          <w:ilvl w:val="0"/>
          <w:numId w:val="26"/>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Varying packet size</w:t>
      </w:r>
    </w:p>
    <w:p>
      <w:pPr>
        <w:pStyle w:val="83"/>
        <w:numPr>
          <w:ilvl w:val="0"/>
          <w:numId w:val="26"/>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Multiple flows</w:t>
      </w:r>
    </w:p>
    <w:bookmarkEnd w:id="2"/>
    <w:bookmarkEnd w:id="3"/>
    <w:p>
      <w:pPr>
        <w:pStyle w:val="4"/>
        <w:rPr>
          <w:sz w:val="22"/>
          <w:szCs w:val="22"/>
        </w:rPr>
      </w:pPr>
      <w:r>
        <w:rPr>
          <w:sz w:val="22"/>
          <w:szCs w:val="22"/>
        </w:rPr>
        <w:t>CG enhancements for XR</w:t>
      </w:r>
    </w:p>
    <w:p>
      <w:pPr>
        <w:pStyle w:val="83"/>
        <w:numPr>
          <w:ilvl w:val="0"/>
          <w:numId w:val="27"/>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Time resource for multiple TOs configured within a CG</w:t>
      </w:r>
    </w:p>
    <w:p>
      <w:pPr>
        <w:jc w:val="both"/>
        <w:rPr>
          <w:rFonts w:ascii="Times New Roman" w:hAnsi="Times New Roman" w:cs="Times New Roman"/>
          <w:lang w:eastAsia="zh-CN"/>
        </w:rPr>
      </w:pPr>
      <w:r>
        <w:rPr>
          <w:rFonts w:ascii="Times New Roman" w:hAnsi="Times New Roman" w:cs="Times New Roman"/>
          <w:lang w:eastAsia="zh-CN"/>
        </w:rPr>
        <w:t>It’s has been agreed that multiple PUSCH transmission occasions</w:t>
      </w:r>
      <w:r>
        <w:rPr>
          <w:rFonts w:hint="eastAsia" w:ascii="Times New Roman" w:hAnsi="Times New Roman" w:cs="Times New Roman"/>
          <w:lang w:eastAsia="zh-CN"/>
        </w:rPr>
        <w:t xml:space="preserve"> (TO</w:t>
      </w:r>
      <w:r>
        <w:rPr>
          <w:rFonts w:ascii="Times New Roman" w:hAnsi="Times New Roman" w:cs="Times New Roman"/>
          <w:lang w:eastAsia="zh-CN"/>
        </w:rPr>
        <w:t>s</w:t>
      </w:r>
      <w:r>
        <w:rPr>
          <w:rFonts w:hint="eastAsia" w:ascii="Times New Roman" w:hAnsi="Times New Roman" w:cs="Times New Roman"/>
          <w:lang w:eastAsia="zh-CN"/>
        </w:rPr>
        <w:t>)</w:t>
      </w:r>
      <w:r>
        <w:rPr>
          <w:rFonts w:ascii="Times New Roman" w:hAnsi="Times New Roman" w:cs="Times New Roman"/>
          <w:lang w:eastAsia="zh-CN"/>
        </w:rPr>
        <w:t xml:space="preserve"> can be configured into a CG configuration to support large packet of XR, t</w:t>
      </w:r>
      <w:r>
        <w:rPr>
          <w:rFonts w:ascii="Times New Roman" w:hAnsi="Times New Roman" w:eastAsia="宋体" w:cs="Times New Roman"/>
          <w:lang w:eastAsia="zh-CN" w:bidi="ar"/>
        </w:rPr>
        <w:t>he time domain resource allocation (TDRA) for the TOs can refer to current mechanism of resource allocation of PUSCH repetition type A or type B, which can be called as repetition type A like or type B like TDRA for multiple TOs, respectively.</w:t>
      </w:r>
    </w:p>
    <w:p>
      <w:pPr>
        <w:pStyle w:val="63"/>
        <w:numPr>
          <w:ilvl w:val="0"/>
          <w:numId w:val="28"/>
        </w:numPr>
        <w:autoSpaceDE w:val="0"/>
        <w:autoSpaceDN w:val="0"/>
        <w:adjustRightInd w:val="0"/>
        <w:snapToGrid w:val="0"/>
        <w:spacing w:before="72" w:beforeLines="30" w:beforeAutospacing="0" w:after="0" w:afterAutospacing="0" w:line="60" w:lineRule="atLeast"/>
        <w:jc w:val="both"/>
        <w:rPr>
          <w:rFonts w:eastAsia="宋体"/>
          <w:sz w:val="22"/>
          <w:szCs w:val="22"/>
          <w:lang w:val="en-US"/>
        </w:rPr>
      </w:pPr>
      <w:r>
        <w:rPr>
          <w:rFonts w:eastAsia="宋体"/>
          <w:sz w:val="22"/>
          <w:szCs w:val="22"/>
          <w:lang w:val="en-US" w:eastAsia="zh-CN" w:bidi="ar"/>
        </w:rPr>
        <w:t>For the repetition type A like TDRA, up to one TO within a slot and the same time resources allocation is expected for each slot. In other words, the occupied resources within each TOs is expected to have the same starting position and duration length.</w:t>
      </w:r>
    </w:p>
    <w:p>
      <w:pPr>
        <w:pStyle w:val="63"/>
        <w:numPr>
          <w:ilvl w:val="0"/>
          <w:numId w:val="28"/>
        </w:numPr>
        <w:autoSpaceDE w:val="0"/>
        <w:autoSpaceDN w:val="0"/>
        <w:adjustRightInd w:val="0"/>
        <w:snapToGrid w:val="0"/>
        <w:spacing w:before="72" w:beforeLines="30" w:beforeAutospacing="0" w:after="0" w:afterAutospacing="0" w:line="60" w:lineRule="atLeast"/>
        <w:jc w:val="both"/>
        <w:rPr>
          <w:rFonts w:eastAsia="宋体"/>
          <w:sz w:val="22"/>
          <w:szCs w:val="22"/>
          <w:lang w:val="en-US"/>
        </w:rPr>
      </w:pPr>
      <w:r>
        <w:rPr>
          <w:rFonts w:eastAsia="宋体"/>
          <w:sz w:val="22"/>
          <w:szCs w:val="22"/>
          <w:lang w:val="en-US" w:eastAsia="zh-CN" w:bidi="ar"/>
        </w:rPr>
        <w:t>For the repetition type B like TDRA, a set of consecutive symbols is allocated to the multiple TO within a CG configuration, where only the valid UL symbols within these consecutive symbols are used for nominal or actual PUSCH transmission.</w:t>
      </w:r>
    </w:p>
    <w:p>
      <w:pPr>
        <w:jc w:val="both"/>
        <w:rPr>
          <w:rFonts w:ascii="Times New Roman" w:hAnsi="Times New Roman" w:eastAsia="宋体" w:cs="Times New Roman"/>
          <w:lang w:eastAsia="zh-CN"/>
        </w:rPr>
      </w:pPr>
      <w:r>
        <w:rPr>
          <w:rFonts w:ascii="Times New Roman" w:hAnsi="Times New Roman" w:eastAsia="宋体" w:cs="Times New Roman"/>
          <w:lang w:eastAsia="zh-CN"/>
        </w:rPr>
        <w:t xml:space="preserve">Which type allocation in time domain is suitable for multiple TOs configured within a CG for XR? In our views, </w:t>
      </w:r>
      <w:r>
        <w:rPr>
          <w:rFonts w:ascii="Times New Roman" w:hAnsi="Times New Roman" w:cs="Times New Roman"/>
        </w:rPr>
        <w:t xml:space="preserve">PUSCH repetition type B like time domain allocation is useful for low latency by allowing back-to-back transmissions in one slot. Moreover, the back-to-back transmissions can also be better to use as many available symbols as possible for uplink transmission, especially for the specific slots in TDD. Thus, the repetition type B like TDRA can be used for multiple TOs configured within a CG period. </w:t>
      </w:r>
    </w:p>
    <w:p>
      <w:pPr>
        <w:spacing w:after="0"/>
        <w:jc w:val="both"/>
        <w:rPr>
          <w:rFonts w:ascii="Times New Roman" w:hAnsi="Times New Roman"/>
          <w:b/>
          <w:i/>
          <w:szCs w:val="20"/>
          <w:lang w:eastAsia="ja-JP"/>
        </w:rPr>
      </w:pPr>
      <w:r>
        <w:rPr>
          <w:rFonts w:ascii="Times New Roman" w:hAnsi="Times New Roman"/>
          <w:b/>
          <w:i/>
          <w:szCs w:val="20"/>
          <w:lang w:eastAsia="ja-JP"/>
        </w:rPr>
        <w:t>Proposal 1: Follow the time domain resource mapping of Type B repetition can be used for multiple TOs within a CG configuration.</w:t>
      </w:r>
    </w:p>
    <w:p>
      <w:pPr>
        <w:pStyle w:val="83"/>
        <w:numPr>
          <w:ilvl w:val="0"/>
          <w:numId w:val="29"/>
        </w:numPr>
        <w:spacing w:after="0"/>
        <w:ind w:left="821" w:leftChars="373"/>
        <w:rPr>
          <w:rFonts w:ascii="Times New Roman" w:hAnsi="Times New Roman"/>
          <w:b/>
          <w:i/>
          <w:szCs w:val="20"/>
          <w:lang w:eastAsia="ja-JP"/>
        </w:rPr>
      </w:pPr>
      <w:r>
        <w:rPr>
          <w:rFonts w:ascii="Times New Roman" w:hAnsi="Times New Roman"/>
          <w:b/>
          <w:i/>
          <w:szCs w:val="20"/>
          <w:lang w:eastAsia="ja-JP"/>
        </w:rPr>
        <w:t>Single SLIV is determined from TDRA</w:t>
      </w:r>
    </w:p>
    <w:p>
      <w:pPr>
        <w:pStyle w:val="83"/>
        <w:numPr>
          <w:ilvl w:val="0"/>
          <w:numId w:val="30"/>
        </w:numPr>
        <w:spacing w:after="0"/>
        <w:ind w:left="1241" w:leftChars="564"/>
        <w:rPr>
          <w:rFonts w:ascii="Times New Roman" w:hAnsi="Times New Roman"/>
          <w:b/>
          <w:i/>
          <w:szCs w:val="20"/>
          <w:lang w:eastAsia="ja-JP"/>
        </w:rPr>
      </w:pPr>
      <w:r>
        <w:rPr>
          <w:rFonts w:ascii="Times New Roman" w:hAnsi="Times New Roman"/>
          <w:b/>
          <w:i/>
          <w:szCs w:val="20"/>
          <w:lang w:eastAsia="ja-JP"/>
        </w:rPr>
        <w:t>The SLIV used for 1</w:t>
      </w:r>
      <w:r>
        <w:rPr>
          <w:rFonts w:ascii="Times New Roman" w:hAnsi="Times New Roman"/>
          <w:b/>
          <w:i/>
          <w:szCs w:val="20"/>
          <w:vertAlign w:val="superscript"/>
          <w:lang w:eastAsia="ja-JP"/>
        </w:rPr>
        <w:t>st</w:t>
      </w:r>
      <w:r>
        <w:rPr>
          <w:rFonts w:ascii="Times New Roman" w:hAnsi="Times New Roman"/>
          <w:b/>
          <w:i/>
          <w:szCs w:val="20"/>
          <w:lang w:eastAsia="ja-JP"/>
        </w:rPr>
        <w:t xml:space="preserve"> PUSCH per CG period.</w:t>
      </w:r>
    </w:p>
    <w:p>
      <w:pPr>
        <w:pStyle w:val="83"/>
        <w:numPr>
          <w:ilvl w:val="0"/>
          <w:numId w:val="31"/>
        </w:numPr>
        <w:spacing w:after="0"/>
        <w:ind w:left="821" w:leftChars="373"/>
        <w:rPr>
          <w:rFonts w:ascii="Times New Roman" w:hAnsi="Times New Roman"/>
          <w:b/>
          <w:i/>
          <w:szCs w:val="20"/>
          <w:lang w:eastAsia="ja-JP"/>
        </w:rPr>
      </w:pPr>
      <w:r>
        <w:rPr>
          <w:rFonts w:ascii="Times New Roman" w:hAnsi="Times New Roman"/>
          <w:b/>
          <w:i/>
          <w:szCs w:val="20"/>
          <w:lang w:eastAsia="ja-JP"/>
        </w:rPr>
        <w:t>N consecutive nominal PUSCHs with same duration per CG period</w:t>
      </w:r>
    </w:p>
    <w:p>
      <w:pPr>
        <w:spacing w:after="0"/>
        <w:rPr>
          <w:rFonts w:ascii="Times New Roman" w:hAnsi="Times New Roman" w:eastAsia="MS Mincho"/>
          <w:szCs w:val="20"/>
          <w:lang w:eastAsia="ja-JP"/>
        </w:rPr>
      </w:pPr>
    </w:p>
    <w:p>
      <w:pPr>
        <w:pStyle w:val="83"/>
        <w:numPr>
          <w:ilvl w:val="0"/>
          <w:numId w:val="27"/>
        </w:numPr>
        <w:jc w:val="both"/>
        <w:rPr>
          <w:rFonts w:ascii="Times New Roman" w:hAnsi="Times New Roman" w:eastAsia="宋体" w:cs="Times New Roman"/>
          <w:b/>
          <w:lang w:eastAsia="zh-CN" w:bidi="ar"/>
        </w:rPr>
      </w:pPr>
      <w:r>
        <w:rPr>
          <w:rFonts w:ascii="Times New Roman" w:hAnsi="Times New Roman" w:eastAsia="宋体" w:cs="Times New Roman"/>
          <w:b/>
          <w:lang w:eastAsia="zh-CN" w:bidi="ar"/>
        </w:rPr>
        <w:t>Indicate the number of TOs</w:t>
      </w:r>
      <w:r>
        <w:rPr>
          <w:rFonts w:hint="eastAsia" w:ascii="Times New Roman" w:hAnsi="Times New Roman" w:eastAsia="宋体" w:cs="Times New Roman"/>
          <w:b/>
          <w:lang w:val="en-US" w:eastAsia="zh-CN" w:bidi="ar"/>
        </w:rPr>
        <w:t xml:space="preserve"> within a CG configuration</w:t>
      </w:r>
    </w:p>
    <w:p>
      <w:pPr>
        <w:jc w:val="both"/>
        <w:rPr>
          <w:rFonts w:ascii="Times New Roman" w:hAnsi="Times New Roman" w:cs="Times New Roman"/>
        </w:rPr>
      </w:pPr>
      <w:r>
        <w:rPr>
          <w:rFonts w:ascii="Times New Roman" w:hAnsi="Times New Roman" w:cs="Times New Roman"/>
        </w:rPr>
        <w:t xml:space="preserve">In current specification, a CG configuration supports single PUSCH transmission with or without repetitions, when a CG configured with repetition and the number of repetition is large than 1, then multiple transmission occasions can be used for transmitting a TB and the corresponding repetitions can be with a same or different RV(s). </w:t>
      </w:r>
      <w:r>
        <w:rPr>
          <w:rFonts w:ascii="Times New Roman" w:hAnsi="Times New Roman" w:cs="Times New Roman"/>
          <w:lang w:eastAsia="zh-CN"/>
        </w:rPr>
        <w:t xml:space="preserve">In Rel-15, semi-static configured the number of repetition (e.g. Rep k) for CG is supported, to </w:t>
      </w:r>
      <w:r>
        <w:rPr>
          <w:rFonts w:ascii="Times New Roman" w:hAnsi="Times New Roman" w:cs="Times New Roman"/>
          <w:color w:val="000000"/>
        </w:rPr>
        <w:t>provide the better scheduling flexibility</w:t>
      </w:r>
      <w:r>
        <w:rPr>
          <w:rFonts w:ascii="Times New Roman" w:hAnsi="Times New Roman" w:cs="Times New Roman"/>
        </w:rPr>
        <w:t>, dynamic indication the number of repetition is also supported for CG in Rel-16 through adding a new column in TDRA. Similar rules can be used to indicate the number of TOs within a CG configuration, e.g. a new column can be added into the TDRA table, when the DCI indicates a row containing the number of multiple TOs, the granted transmission corresponds to the multiple TOs transmission within a CG configuration.</w:t>
      </w:r>
    </w:p>
    <w:p>
      <w:pPr>
        <w:adjustRightInd w:val="0"/>
        <w:snapToGrid w:val="0"/>
        <w:jc w:val="both"/>
        <w:rPr>
          <w:rFonts w:ascii="Times New Roman" w:hAnsi="Times New Roman" w:cs="Times New Roman"/>
          <w:b/>
          <w:i/>
          <w:lang w:eastAsia="zh-CN"/>
        </w:rPr>
      </w:pPr>
      <w:r>
        <w:rPr>
          <w:rFonts w:ascii="Times New Roman" w:hAnsi="Times New Roman" w:cs="Times New Roman"/>
          <w:b/>
          <w:i/>
          <w:lang w:eastAsia="zh-CN"/>
        </w:rPr>
        <w:t xml:space="preserve">Proposal 2: The number of multiple TOs within a CG configuration can be indicated by TDRA. </w:t>
      </w:r>
    </w:p>
    <w:p>
      <w:pPr>
        <w:jc w:val="both"/>
        <w:rPr>
          <w:rFonts w:ascii="Times New Roman" w:hAnsi="Times New Roman" w:cs="Times New Roman"/>
        </w:rPr>
      </w:pPr>
      <w:r>
        <w:rPr>
          <w:rFonts w:ascii="Times New Roman" w:hAnsi="Times New Roman" w:cs="Times New Roman"/>
          <w:lang w:eastAsia="zh-CN"/>
        </w:rPr>
        <w:t xml:space="preserve">In addition, for XR service, high reliability is also a key requirement, to improve the reliability of XR traffic, one of the most straightforward way is enabled repetition of multi-PUSCHs within a CG configuration. As a result, repetition for multiple PUSCHs transmission within a CG configuration need to be considered.  </w:t>
      </w:r>
    </w:p>
    <w:p>
      <w:pPr>
        <w:jc w:val="both"/>
        <w:rPr>
          <w:rFonts w:ascii="Times New Roman" w:hAnsi="Times New Roman" w:cs="Times New Roman"/>
          <w:b/>
          <w:i/>
          <w:position w:val="-6"/>
        </w:rPr>
      </w:pPr>
      <w:r>
        <w:rPr>
          <w:rFonts w:ascii="Times New Roman" w:hAnsi="Times New Roman" w:cs="Times New Roman"/>
          <w:b/>
          <w:bCs/>
          <w:i/>
          <w:position w:val="-6"/>
        </w:rPr>
        <w:t xml:space="preserve">Proposal 3: </w:t>
      </w:r>
      <w:r>
        <w:rPr>
          <w:rFonts w:ascii="Times New Roman" w:hAnsi="Times New Roman" w:cs="Times New Roman"/>
          <w:b/>
          <w:i/>
          <w:position w:val="-6"/>
        </w:rPr>
        <w:t>Repetition for multi-PUSCH</w:t>
      </w:r>
      <w:r>
        <w:rPr>
          <w:rFonts w:hint="eastAsia" w:ascii="Times New Roman" w:hAnsi="Times New Roman" w:cs="Times New Roman"/>
          <w:b/>
          <w:i/>
          <w:position w:val="-6"/>
          <w:lang w:val="en-US" w:eastAsia="zh-CN"/>
        </w:rPr>
        <w:t>s</w:t>
      </w:r>
      <w:r>
        <w:rPr>
          <w:rFonts w:ascii="Times New Roman" w:hAnsi="Times New Roman" w:cs="Times New Roman"/>
          <w:b/>
          <w:i/>
          <w:position w:val="-6"/>
        </w:rPr>
        <w:t xml:space="preserve"> transmissions within a CG configuration can be supported. </w:t>
      </w:r>
    </w:p>
    <w:p>
      <w:pPr>
        <w:pStyle w:val="83"/>
        <w:numPr>
          <w:ilvl w:val="0"/>
          <w:numId w:val="32"/>
        </w:numPr>
        <w:spacing w:before="120" w:beforeLines="50" w:after="120" w:afterLines="50"/>
        <w:jc w:val="both"/>
        <w:rPr>
          <w:rFonts w:ascii="Times New Roman" w:hAnsi="Times New Roman" w:eastAsia="宋体" w:cs="Times New Roman"/>
          <w:b/>
          <w:lang w:eastAsia="zh-CN" w:bidi="ar"/>
        </w:rPr>
      </w:pPr>
      <w:r>
        <w:rPr>
          <w:rFonts w:ascii="Times New Roman" w:hAnsi="Times New Roman" w:eastAsia="宋体" w:cs="Times New Roman"/>
          <w:b/>
          <w:lang w:eastAsia="zh-CN" w:bidi="ar"/>
        </w:rPr>
        <w:t xml:space="preserve">HARQ-ID </w:t>
      </w:r>
      <w:r>
        <w:rPr>
          <w:rFonts w:hint="eastAsia" w:ascii="Times New Roman" w:hAnsi="Times New Roman" w:eastAsia="宋体" w:cs="Times New Roman"/>
          <w:b/>
          <w:lang w:eastAsia="zh-CN" w:bidi="ar"/>
        </w:rPr>
        <w:t>f</w:t>
      </w:r>
      <w:r>
        <w:rPr>
          <w:rFonts w:ascii="Times New Roman" w:hAnsi="Times New Roman" w:eastAsia="宋体" w:cs="Times New Roman"/>
          <w:b/>
          <w:lang w:eastAsia="zh-CN" w:bidi="ar"/>
        </w:rPr>
        <w:t>or multiple TOs within a CG configuration</w:t>
      </w:r>
    </w:p>
    <w:p>
      <w:pPr>
        <w:jc w:val="both"/>
        <w:rPr>
          <w:rFonts w:ascii="Times New Roman" w:hAnsi="Times New Roman" w:cs="Times New Roman"/>
        </w:rPr>
      </w:pPr>
      <w:r>
        <w:rPr>
          <w:rFonts w:ascii="Times New Roman" w:hAnsi="Times New Roman" w:cs="Times New Roman"/>
        </w:rPr>
        <w:t>In current spec, the HARQ-ID of a CG configuration is calculated based on the time location of the first transmission occasion, as the following formula:</w:t>
      </w:r>
    </w:p>
    <w:p>
      <w:pPr>
        <w:jc w:val="both"/>
        <w:rPr>
          <w:rFonts w:ascii="Times New Roman" w:hAnsi="Times New Roman" w:cs="Times New Roman"/>
          <w:i/>
        </w:rPr>
      </w:pPr>
      <w:r>
        <w:rPr>
          <w:rFonts w:ascii="Times New Roman" w:hAnsi="Times New Roman" w:cs="Times New Roman"/>
        </w:rPr>
        <w:t xml:space="preserve">HARQ Process ID = [floor(CURRENT_symbol / </w:t>
      </w:r>
      <w:r>
        <w:rPr>
          <w:rFonts w:ascii="Times New Roman" w:hAnsi="Times New Roman" w:cs="Times New Roman"/>
          <w:i/>
        </w:rPr>
        <w:t>periodicity</w:t>
      </w:r>
      <w:r>
        <w:rPr>
          <w:rFonts w:ascii="Times New Roman" w:hAnsi="Times New Roman" w:cs="Times New Roman"/>
        </w:rPr>
        <w:t xml:space="preserve">)] modulo </w:t>
      </w:r>
      <w:r>
        <w:rPr>
          <w:rFonts w:ascii="Times New Roman" w:hAnsi="Times New Roman" w:cs="Times New Roman"/>
          <w:i/>
        </w:rPr>
        <w:t>nrofHARQ-Processes</w:t>
      </w:r>
      <w:r>
        <w:rPr>
          <w:rFonts w:ascii="Times New Roman" w:hAnsi="Times New Roman" w:cs="Times New Roman"/>
        </w:rPr>
        <w:t xml:space="preserve"> + </w:t>
      </w:r>
      <w:r>
        <w:rPr>
          <w:rFonts w:ascii="Times New Roman" w:hAnsi="Times New Roman" w:cs="Times New Roman"/>
          <w:i/>
        </w:rPr>
        <w:t xml:space="preserve">harq-ProcID-Offset </w:t>
      </w:r>
    </w:p>
    <w:p>
      <w:pPr>
        <w:jc w:val="both"/>
        <w:rPr>
          <w:rFonts w:ascii="Times New Roman" w:hAnsi="Times New Roman" w:cs="Times New Roman"/>
        </w:rPr>
      </w:pPr>
      <w:r>
        <w:rPr>
          <w:rFonts w:ascii="Times New Roman" w:hAnsi="Times New Roman" w:cs="Times New Roman"/>
          <w:lang w:eastAsia="ko-KR"/>
        </w:rPr>
        <w:t xml:space="preserve">where CURRENT_symbol = (SFN × </w:t>
      </w:r>
      <w:r>
        <w:rPr>
          <w:rFonts w:ascii="Times New Roman" w:hAnsi="Times New Roman" w:cs="Times New Roman"/>
          <w:i/>
          <w:lang w:eastAsia="ko-KR"/>
        </w:rPr>
        <w:t>numberOfSlotsPerFrame</w:t>
      </w:r>
      <w:r>
        <w:rPr>
          <w:rFonts w:ascii="Times New Roman" w:hAnsi="Times New Roman" w:cs="Times New Roman"/>
          <w:lang w:eastAsia="ko-KR"/>
        </w:rPr>
        <w:t xml:space="preserve"> × </w:t>
      </w:r>
      <w:r>
        <w:rPr>
          <w:rFonts w:ascii="Times New Roman" w:hAnsi="Times New Roman" w:cs="Times New Roman"/>
          <w:i/>
          <w:lang w:eastAsia="ko-KR"/>
        </w:rPr>
        <w:t>numberOfSymbolsPerSlot</w:t>
      </w:r>
      <w:r>
        <w:rPr>
          <w:rFonts w:ascii="Times New Roman" w:hAnsi="Times New Roman" w:cs="Times New Roman"/>
          <w:lang w:eastAsia="ko-KR"/>
        </w:rPr>
        <w:t xml:space="preserve"> + slot number in the frame × </w:t>
      </w:r>
      <w:r>
        <w:rPr>
          <w:rFonts w:ascii="Times New Roman" w:hAnsi="Times New Roman" w:cs="Times New Roman"/>
          <w:i/>
          <w:lang w:eastAsia="ko-KR"/>
        </w:rPr>
        <w:t>numberOfSymbolsPerSlot</w:t>
      </w:r>
      <w:r>
        <w:rPr>
          <w:rFonts w:ascii="Times New Roman" w:hAnsi="Times New Roman" w:cs="Times New Roman"/>
          <w:lang w:eastAsia="ko-KR"/>
        </w:rPr>
        <w:t xml:space="preserve"> + symbol number in the slot), and </w:t>
      </w:r>
      <w:r>
        <w:rPr>
          <w:rFonts w:ascii="Times New Roman" w:hAnsi="Times New Roman" w:cs="Times New Roman"/>
          <w:i/>
          <w:lang w:eastAsia="ko-KR"/>
        </w:rPr>
        <w:t>numberOfSlotsPerFrame</w:t>
      </w:r>
      <w:r>
        <w:rPr>
          <w:rFonts w:ascii="Times New Roman" w:hAnsi="Times New Roman" w:cs="Times New Roman"/>
          <w:lang w:eastAsia="ko-KR"/>
        </w:rPr>
        <w:t xml:space="preserve"> and </w:t>
      </w:r>
      <w:r>
        <w:rPr>
          <w:rFonts w:ascii="Times New Roman" w:hAnsi="Times New Roman" w:cs="Times New Roman"/>
          <w:i/>
          <w:lang w:eastAsia="ko-KR"/>
        </w:rPr>
        <w:t>numberOfSymbolsPerSlot</w:t>
      </w:r>
      <w:r>
        <w:rPr>
          <w:rFonts w:ascii="Times New Roman" w:hAnsi="Times New Roman" w:cs="Times New Roman"/>
          <w:lang w:eastAsia="ko-KR"/>
        </w:rPr>
        <w:t xml:space="preserve"> refer to the number of consecutive slots per frame and the number of consecutive symbols per slot, respectively as specified in TS 38.211.</w:t>
      </w:r>
    </w:p>
    <w:p>
      <w:pPr>
        <w:pStyle w:val="190"/>
        <w:rPr>
          <w:sz w:val="22"/>
          <w:szCs w:val="22"/>
        </w:rPr>
      </w:pPr>
      <w:r>
        <w:rPr>
          <w:sz w:val="22"/>
          <w:szCs w:val="22"/>
        </w:rPr>
        <w:t>In rel-15/16, PUSCH repetitions allow a single transport block transmission over one or multi-slots with a shared HARQ-ID. However, when more than one transport blocks can be allowed to transmit over multiple TOs within a CG configuration, the shared HARQ-ID for multiple TOs within a CG will be leaded ambiguity between gNB and UE. As a results, the HARQ-ID between multiple TOs within a CG configuration need to be determined independently.</w:t>
      </w:r>
    </w:p>
    <w:p>
      <w:pPr>
        <w:spacing w:after="0"/>
        <w:jc w:val="both"/>
        <w:rPr>
          <w:rFonts w:ascii="Times New Roman" w:hAnsi="Times New Roman" w:cs="Times New Roman"/>
          <w:szCs w:val="20"/>
          <w:lang w:eastAsia="zh-CN"/>
        </w:rPr>
      </w:pPr>
      <w:r>
        <w:rPr>
          <w:rFonts w:ascii="Times New Roman" w:hAnsi="Times New Roman" w:cs="Times New Roman"/>
        </w:rPr>
        <w:t>To determine the HARQ-ID for multi-PUSCHs within a CG configuration, in our</w:t>
      </w:r>
      <w:r>
        <w:rPr>
          <w:rFonts w:ascii="Times New Roman" w:hAnsi="Times New Roman" w:cs="Times New Roman"/>
          <w:lang w:eastAsia="zh-CN"/>
        </w:rPr>
        <w:t xml:space="preserve"> </w:t>
      </w:r>
      <w:r>
        <w:rPr>
          <w:rFonts w:ascii="Times New Roman" w:hAnsi="Times New Roman" w:cs="Times New Roman"/>
        </w:rPr>
        <w:t>views, the current mechanism can be reused as much as possible to mitigate the impact of spec. A reference HARQ-ID can be calculated based on current formula defined in TS 38.321, then the</w:t>
      </w:r>
      <w:r>
        <w:rPr>
          <w:rFonts w:ascii="Times New Roman" w:hAnsi="Times New Roman" w:cs="Times New Roman"/>
          <w:szCs w:val="20"/>
          <w:lang w:eastAsia="zh-CN"/>
        </w:rPr>
        <w:t xml:space="preserve"> HARQ process ID of the remaining TOs within the CG period is determined by incrementing the HARQ process ID of the preceding TO in the period.</w:t>
      </w:r>
    </w:p>
    <w:p>
      <w:pPr>
        <w:pStyle w:val="83"/>
        <w:spacing w:before="120" w:beforeLines="50" w:after="120" w:afterLines="50"/>
        <w:ind w:left="0"/>
        <w:jc w:val="both"/>
        <w:rPr>
          <w:rFonts w:ascii="Times New Roman" w:hAnsi="Times New Roman" w:eastAsia="宋体" w:cs="Times New Roman"/>
          <w:b/>
          <w:i/>
          <w:lang w:eastAsia="zh-CN" w:bidi="ar"/>
        </w:rPr>
      </w:pPr>
      <w:r>
        <w:rPr>
          <w:rFonts w:ascii="Times New Roman" w:hAnsi="Times New Roman" w:eastAsia="宋体" w:cs="Times New Roman"/>
          <w:b/>
          <w:i/>
          <w:lang w:eastAsia="zh-CN" w:bidi="ar"/>
        </w:rPr>
        <w:t xml:space="preserve">Proposal 4: For XR, when multiple TOs within a CG is configured, the HARQ-ID for the first configured/valid PUSCH within a CG configuration is determined based on current mechanism which is defined in TS 38.321, then the HARQ-ID of the remaining TOs within a CG period is determined by incrementing the HARQ-ID of the preceding TO within a CG configuration. </w:t>
      </w:r>
    </w:p>
    <w:p>
      <w:pPr>
        <w:pStyle w:val="4"/>
        <w:rPr>
          <w:sz w:val="22"/>
          <w:szCs w:val="22"/>
          <w:lang w:val="en-US"/>
        </w:rPr>
      </w:pPr>
      <w:r>
        <w:rPr>
          <w:sz w:val="22"/>
          <w:szCs w:val="22"/>
          <w:lang w:val="en-US"/>
        </w:rPr>
        <w:t>UCI using to indicate the unused TOs within a CG configuration</w:t>
      </w:r>
    </w:p>
    <w:p>
      <w:pPr>
        <w:jc w:val="both"/>
        <w:rPr>
          <w:rFonts w:ascii="Times New Roman" w:hAnsi="Times New Roman" w:cs="Times New Roman"/>
        </w:rPr>
      </w:pPr>
      <w:r>
        <w:rPr>
          <w:rFonts w:ascii="Times New Roman" w:hAnsi="Times New Roman" w:cs="Times New Roman"/>
        </w:rPr>
        <w:t xml:space="preserve">As the XR video traffic is generated periodically and with low latency and vary packet size, to support XR traffic by CG is one straightforward way to reduce the scheduling delay thanks to no SR and BSR procedure. For XR video with large packet, a PUSCH transmission occasion within a CG configuration is not enough to transmit a whole packet, </w:t>
      </w:r>
      <w:r>
        <w:rPr>
          <w:rFonts w:ascii="Times New Roman" w:hAnsi="Times New Roman" w:eastAsia="宋体" w:cs="Times New Roman"/>
          <w:lang w:eastAsia="zh-CN"/>
        </w:rPr>
        <w:t xml:space="preserve">in addition, as the CG resources is semi-statically configured to UE, due to lack information of the XR packet, then gNB need to configure enough number of TOs </w:t>
      </w:r>
      <w:r>
        <w:rPr>
          <w:rFonts w:ascii="Times New Roman" w:hAnsi="Times New Roman" w:cs="Times New Roman"/>
        </w:rPr>
        <w:t xml:space="preserve">within a CG period to make sure the XR packet can be carried whole, however, this may be lead resources oversupplied. To avoid resource waste, the un-used TOs within a CG configuration can be indicated to gNB, then the resources reserved for the un-used TOs can be allocated to other UEs. There are two cases which the UE need to indicate the unused TOs to gNB. </w:t>
      </w:r>
    </w:p>
    <w:p>
      <w:pPr>
        <w:jc w:val="both"/>
        <w:rPr>
          <w:rFonts w:ascii="Times New Roman" w:hAnsi="Times New Roman" w:eastAsia="宋体" w:cs="Times New Roman"/>
          <w:lang w:eastAsia="zh-CN"/>
        </w:rPr>
      </w:pPr>
      <w:r>
        <w:rPr>
          <w:rFonts w:ascii="Times New Roman" w:hAnsi="Times New Roman" w:cs="Times New Roman"/>
        </w:rPr>
        <w:t xml:space="preserve">Case 1: A set of consecutive/non-consecutive unused TOs are located in the front of a CG period. As XR traffic is pseudo-period arrival, the CG configuration should be matched with the period of XR, however, due to jitter, the traffic arrival of XR will be late than the expected TOs within a CG period, as show in figure 1. 4 PUSCHs in one CG period are configured, and during the period P2, the packet arrival at the third TO when jitter happened, as a results, the front 2 consecutive TOs within CG period P2 are unused TOs. </w:t>
      </w:r>
    </w:p>
    <w:p>
      <w:pPr>
        <w:jc w:val="both"/>
        <w:rPr>
          <w:rFonts w:ascii="Times New Roman" w:hAnsi="Times New Roman" w:cs="Times New Roman"/>
        </w:rPr>
      </w:pPr>
      <w:r>
        <w:rPr>
          <w:rFonts w:ascii="Times New Roman" w:hAnsi="Times New Roman" w:cs="Times New Roman"/>
        </w:rPr>
        <w:t xml:space="preserve">  </w:t>
      </w:r>
    </w:p>
    <w:p>
      <w:pPr>
        <w:jc w:val="center"/>
        <w:rPr>
          <w:rFonts w:ascii="Times New Roman" w:hAnsi="Times New Roman" w:eastAsia="宋体" w:cs="Times New Roman"/>
          <w:lang w:eastAsia="zh-CN"/>
        </w:rPr>
      </w:pPr>
      <w:r>
        <w:rPr>
          <w:rFonts w:ascii="Times New Roman" w:hAnsi="Times New Roman" w:eastAsia="宋体" w:cs="Times New Roman"/>
          <w:lang w:eastAsia="zh-CN"/>
        </w:rPr>
        <w:drawing>
          <wp:inline distT="0" distB="0" distL="0" distR="0">
            <wp:extent cx="4706620" cy="15259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4757894" cy="1542757"/>
                    </a:xfrm>
                    <a:prstGeom prst="rect">
                      <a:avLst/>
                    </a:prstGeom>
                  </pic:spPr>
                </pic:pic>
              </a:graphicData>
            </a:graphic>
          </wp:inline>
        </w:drawing>
      </w:r>
    </w:p>
    <w:p>
      <w:pPr>
        <w:jc w:val="center"/>
        <w:rPr>
          <w:rFonts w:ascii="Times New Roman" w:hAnsi="Times New Roman" w:eastAsia="宋体" w:cs="Times New Roman"/>
          <w:lang w:eastAsia="zh-CN"/>
        </w:rPr>
      </w:pPr>
      <w:r>
        <w:rPr>
          <w:rFonts w:ascii="Times New Roman" w:hAnsi="Times New Roman" w:cs="Times New Roman"/>
        </w:rPr>
        <w:t>Figure 1. Variable size and jitter for XR frame size with CG</w:t>
      </w:r>
    </w:p>
    <w:p>
      <w:pPr>
        <w:spacing w:before="156" w:after="156"/>
        <w:jc w:val="both"/>
        <w:rPr>
          <w:rFonts w:ascii="Times New Roman" w:hAnsi="Times New Roman" w:cs="Times New Roman"/>
          <w:lang w:eastAsia="zh-CN"/>
        </w:rPr>
      </w:pPr>
      <w:r>
        <w:rPr>
          <w:rFonts w:ascii="Times New Roman" w:hAnsi="Times New Roman" w:eastAsia="宋体" w:cs="Times New Roman"/>
          <w:lang w:eastAsia="zh-CN"/>
        </w:rPr>
        <w:t xml:space="preserve">Case 2: </w:t>
      </w:r>
      <w:r>
        <w:rPr>
          <w:rFonts w:ascii="Times New Roman" w:hAnsi="Times New Roman" w:cs="Times New Roman"/>
        </w:rPr>
        <w:t>A set of consecutive/non-consecutive unused TOs are located in the end of a CG period, as show in figure 1. 4 PUSCHs in one CG period are configured, during the period P3,</w:t>
      </w:r>
      <w:r>
        <w:rPr>
          <w:rFonts w:ascii="Times New Roman" w:hAnsi="Times New Roman" w:cs="Times New Roman"/>
          <w:lang w:eastAsia="zh-CN"/>
        </w:rPr>
        <w:t xml:space="preserve"> 2 TOs are enough to carry the packet of XR, then the remaining 2 TOs are unused TOs. </w:t>
      </w:r>
    </w:p>
    <w:p>
      <w:pPr>
        <w:jc w:val="both"/>
        <w:rPr>
          <w:rFonts w:ascii="Times New Roman" w:hAnsi="Times New Roman" w:cs="Times New Roman"/>
          <w:b/>
          <w:i/>
          <w:lang w:eastAsia="zh-CN"/>
        </w:rPr>
      </w:pPr>
      <w:r>
        <w:rPr>
          <w:rFonts w:ascii="Times New Roman" w:hAnsi="Times New Roman" w:cs="Times New Roman"/>
          <w:b/>
          <w:i/>
          <w:lang w:eastAsia="zh-CN"/>
        </w:rPr>
        <w:t>Proposal 5: Both a set of unused TOs located in the front and the end of a CG configuration can be considered for CG enhanced for XR.</w:t>
      </w:r>
    </w:p>
    <w:p>
      <w:pPr>
        <w:jc w:val="both"/>
        <w:rPr>
          <w:rFonts w:ascii="Times New Roman" w:hAnsi="Times New Roman" w:cs="Times New Roman"/>
          <w:lang w:eastAsia="zh-CN"/>
        </w:rPr>
      </w:pPr>
      <w:r>
        <w:rPr>
          <w:rFonts w:ascii="Times New Roman" w:hAnsi="Times New Roman" w:cs="Times New Roman"/>
          <w:lang w:eastAsia="zh-CN"/>
        </w:rPr>
        <w:t>For the unused TOs within a CG configuration indication, in the last RAN1 meeting, it has been discussed and the following potential ways has been proposed:</w:t>
      </w:r>
    </w:p>
    <w:p>
      <w:pPr>
        <w:numPr>
          <w:ilvl w:val="0"/>
          <w:numId w:val="22"/>
        </w:numPr>
        <w:spacing w:after="0" w:line="240" w:lineRule="auto"/>
        <w:rPr>
          <w:rFonts w:cs="Times"/>
          <w:szCs w:val="20"/>
          <w:lang w:eastAsia="zh-CN"/>
        </w:rPr>
      </w:pPr>
      <w:r>
        <w:rPr>
          <w:rFonts w:cs="Times"/>
          <w:bCs/>
          <w:szCs w:val="20"/>
          <w:lang w:eastAsia="zh-CN"/>
        </w:rPr>
        <w:t>Option 1:</w:t>
      </w:r>
      <w:r>
        <w:rPr>
          <w:rFonts w:cs="Times"/>
          <w:szCs w:val="20"/>
          <w:lang w:eastAsia="zh-CN"/>
        </w:rPr>
        <w:t xml:space="preserve"> The UCI determines the consecutive CG PUSCH TO(s) that are indicated as “unused” </w:t>
      </w:r>
    </w:p>
    <w:p>
      <w:pPr>
        <w:numPr>
          <w:ilvl w:val="1"/>
          <w:numId w:val="22"/>
        </w:numPr>
        <w:spacing w:after="0" w:line="240" w:lineRule="auto"/>
        <w:rPr>
          <w:rFonts w:cs="Times"/>
          <w:szCs w:val="20"/>
          <w:lang w:eastAsia="zh-CN"/>
        </w:rPr>
      </w:pPr>
      <w:r>
        <w:rPr>
          <w:rFonts w:cs="Times"/>
          <w:bCs/>
          <w:szCs w:val="20"/>
          <w:lang w:eastAsia="zh-CN"/>
        </w:rPr>
        <w:t>Option 1-1:</w:t>
      </w:r>
      <w:r>
        <w:rPr>
          <w:rFonts w:cs="Times"/>
          <w:szCs w:val="20"/>
          <w:lang w:eastAsia="zh-CN"/>
        </w:rPr>
        <w:t xml:space="preserve"> The UCI provides the number of consecutive TO(s) in time domain. </w:t>
      </w:r>
    </w:p>
    <w:p>
      <w:pPr>
        <w:numPr>
          <w:ilvl w:val="1"/>
          <w:numId w:val="22"/>
        </w:numPr>
        <w:spacing w:after="0" w:line="240" w:lineRule="auto"/>
        <w:rPr>
          <w:rFonts w:cs="Times"/>
          <w:szCs w:val="20"/>
          <w:lang w:eastAsia="zh-CN"/>
        </w:rPr>
      </w:pPr>
      <w:r>
        <w:rPr>
          <w:rFonts w:cs="Times"/>
          <w:bCs/>
          <w:szCs w:val="20"/>
          <w:lang w:eastAsia="zh-CN"/>
        </w:rPr>
        <w:t>Option 1-2</w:t>
      </w:r>
      <w:r>
        <w:rPr>
          <w:rFonts w:cs="Times"/>
          <w:szCs w:val="20"/>
          <w:lang w:eastAsia="zh-CN"/>
        </w:rPr>
        <w:t xml:space="preserve">: The UCI provides a time duration/range that includes the consecutive TO(s) in time domain. </w:t>
      </w:r>
    </w:p>
    <w:p>
      <w:pPr>
        <w:numPr>
          <w:ilvl w:val="0"/>
          <w:numId w:val="22"/>
        </w:numPr>
        <w:spacing w:after="0" w:line="240" w:lineRule="auto"/>
        <w:rPr>
          <w:rFonts w:cs="Times"/>
          <w:szCs w:val="20"/>
          <w:lang w:eastAsia="zh-CN"/>
        </w:rPr>
      </w:pPr>
      <w:r>
        <w:rPr>
          <w:rFonts w:cs="Times"/>
          <w:bCs/>
          <w:szCs w:val="20"/>
          <w:lang w:eastAsia="zh-CN"/>
        </w:rPr>
        <w:t>Option 2:</w:t>
      </w:r>
      <w:r>
        <w:rPr>
          <w:rFonts w:cs="Times"/>
          <w:szCs w:val="20"/>
          <w:lang w:eastAsia="zh-CN"/>
        </w:rPr>
        <w:t xml:space="preserve"> The UCI determines the CG PUSCH TO(s) that are indicated as “unused” (consecutive/non-consecutive TO(s) in time domain)</w:t>
      </w:r>
    </w:p>
    <w:p>
      <w:pPr>
        <w:numPr>
          <w:ilvl w:val="1"/>
          <w:numId w:val="22"/>
        </w:numPr>
        <w:spacing w:after="0" w:line="240" w:lineRule="auto"/>
        <w:rPr>
          <w:rFonts w:cs="Times"/>
          <w:szCs w:val="20"/>
          <w:lang w:eastAsia="zh-CN"/>
        </w:rPr>
      </w:pPr>
      <w:r>
        <w:rPr>
          <w:rFonts w:cs="Times"/>
          <w:bCs/>
          <w:szCs w:val="20"/>
          <w:lang w:eastAsia="zh-CN"/>
        </w:rPr>
        <w:t>Option 2-1</w:t>
      </w:r>
      <w:r>
        <w:rPr>
          <w:rFonts w:cs="Times"/>
          <w:szCs w:val="20"/>
          <w:lang w:eastAsia="zh-CN"/>
        </w:rPr>
        <w:t>: The UCI provides a bitmap where a bit corresponds to a TO within a time duration/range. The bit indicates whether the TO is “unused”.</w:t>
      </w:r>
    </w:p>
    <w:p>
      <w:pPr>
        <w:numPr>
          <w:ilvl w:val="1"/>
          <w:numId w:val="22"/>
        </w:numPr>
        <w:spacing w:after="0" w:line="240" w:lineRule="auto"/>
        <w:rPr>
          <w:rFonts w:cs="Times"/>
          <w:szCs w:val="20"/>
          <w:lang w:eastAsia="zh-CN"/>
        </w:rPr>
      </w:pPr>
      <w:r>
        <w:rPr>
          <w:rFonts w:cs="Times"/>
          <w:bCs/>
          <w:szCs w:val="20"/>
          <w:lang w:eastAsia="zh-CN"/>
        </w:rPr>
        <w:t>Option 2-2:</w:t>
      </w:r>
      <w:r>
        <w:rPr>
          <w:rFonts w:cs="Times"/>
          <w:szCs w:val="20"/>
          <w:lang w:eastAsia="zh-CN"/>
        </w:rPr>
        <w:t xml:space="preserve"> The UCI provides a bitmap where a bit corresponds to TOs within a time duration/range. The bit indicates whether all TOs within the time duration/range are “unused”.</w:t>
      </w:r>
    </w:p>
    <w:p>
      <w:pPr>
        <w:jc w:val="both"/>
        <w:rPr>
          <w:rFonts w:ascii="Times New Roman" w:hAnsi="Times New Roman" w:cs="Times New Roman"/>
          <w:lang w:eastAsia="zh-CN"/>
        </w:rPr>
      </w:pPr>
      <w:r>
        <w:rPr>
          <w:rFonts w:ascii="Times New Roman" w:hAnsi="Times New Roman" w:cs="Times New Roman"/>
          <w:lang w:eastAsia="zh-CN"/>
        </w:rPr>
        <w:t>For option 1, a set of consecutive CG PUSCH within a CG configuration can be indicated as “unused”, with this case, the un-used TOs should be consecutive in time domain and corresponding, the overhead of UCI will also be low due to the limitation of TOs’ location pattern, however, with this way, it cannot to indicate the un-used TOs which is located with non-consecutive within a CG configuration, the flexibility of the indication is limited.</w:t>
      </w:r>
      <w:r>
        <w:rPr>
          <w:rFonts w:hint="eastAsia" w:ascii="Times New Roman" w:hAnsi="Times New Roman" w:cs="Times New Roman"/>
          <w:lang w:eastAsia="zh-CN"/>
        </w:rPr>
        <w:t xml:space="preserve"> </w:t>
      </w:r>
      <w:r>
        <w:rPr>
          <w:rFonts w:ascii="Times New Roman" w:hAnsi="Times New Roman" w:cs="Times New Roman"/>
          <w:lang w:eastAsia="zh-CN"/>
        </w:rPr>
        <w:t xml:space="preserve">For option 2, a bitmap can be used to indicate the un-used TOs within a CG configuration, with this case, both consecutive and non-consecutive TOs within a CG configuration can be supported, in addition, more flexibility of TOs’ location indication will also can be achieved. Comparing with option 1, the overhead of UCI will be increased. However, as agreed in last RAN1 meeting, the UCI is carried by CG-PUSCH, then the corresponding resources reserved for UCI transmission is minuscule within the PUSCH which is used for large packet transmission. Thus, we prefer option 2. </w:t>
      </w:r>
    </w:p>
    <w:p>
      <w:pPr>
        <w:jc w:val="both"/>
        <w:rPr>
          <w:rFonts w:ascii="Times New Roman" w:hAnsi="Times New Roman" w:cs="Times New Roman"/>
          <w:b/>
          <w:i/>
          <w:szCs w:val="20"/>
          <w:lang w:eastAsia="zh-CN"/>
        </w:rPr>
      </w:pPr>
      <w:r>
        <w:rPr>
          <w:rFonts w:ascii="Times New Roman" w:hAnsi="Times New Roman" w:cs="Times New Roman"/>
          <w:b/>
          <w:i/>
          <w:lang w:eastAsia="zh-CN"/>
        </w:rPr>
        <w:t xml:space="preserve">Proposal 6: </w:t>
      </w:r>
      <w:r>
        <w:rPr>
          <w:rFonts w:ascii="Times New Roman" w:hAnsi="Times New Roman" w:cs="Times New Roman"/>
          <w:b/>
          <w:i/>
          <w:szCs w:val="20"/>
          <w:lang w:eastAsia="zh-CN"/>
        </w:rPr>
        <w:t xml:space="preserve">The UCI determines the CG PUSCH TO(s) that are indicated as “unused” based on bitmap. </w:t>
      </w:r>
    </w:p>
    <w:p>
      <w:pPr>
        <w:spacing w:before="120" w:after="120" w:line="0" w:lineRule="atLeast"/>
        <w:jc w:val="both"/>
        <w:rPr>
          <w:rFonts w:ascii="Times New Roman" w:hAnsi="Times New Roman" w:cs="Times New Roman"/>
        </w:rPr>
      </w:pPr>
      <w:r>
        <w:rPr>
          <w:rFonts w:ascii="Times New Roman" w:hAnsi="Times New Roman" w:cs="Times New Roman"/>
        </w:rPr>
        <w:t>In LTE-LAA, to support Re-transmission adaptive, AUL-UCI have been approved and mainly includes HARQ-ID, RV-ID, NDI, etc. Similar mechanism of LTE-LAA is reused for NR-U, in RAN 1#93, CG-UCI for NR-U has been agreed adopt the principle and structure of LTE-LAA, and the contents of CG-UCI are shown in table 1.</w:t>
      </w:r>
    </w:p>
    <w:p>
      <w:pPr>
        <w:pStyle w:val="30"/>
        <w:jc w:val="center"/>
        <w:rPr>
          <w:color w:val="auto"/>
        </w:rPr>
      </w:pPr>
      <w:r>
        <w:rPr>
          <w:color w:val="auto"/>
        </w:rPr>
        <w:t>Table 1: Mapping order of CG-UCI fields</w:t>
      </w:r>
    </w:p>
    <w:tbl>
      <w:tblPr>
        <w:tblStyle w:val="69"/>
        <w:tblW w:w="9204" w:type="dxa"/>
        <w:jc w:val="center"/>
        <w:tblLayout w:type="autofit"/>
        <w:tblCellMar>
          <w:top w:w="0" w:type="dxa"/>
          <w:left w:w="0" w:type="dxa"/>
          <w:bottom w:w="0" w:type="dxa"/>
          <w:right w:w="0" w:type="dxa"/>
        </w:tblCellMar>
      </w:tblPr>
      <w:tblGrid>
        <w:gridCol w:w="4290"/>
        <w:gridCol w:w="4914"/>
      </w:tblGrid>
      <w:tr>
        <w:tblPrEx>
          <w:tblCellMar>
            <w:top w:w="0" w:type="dxa"/>
            <w:left w:w="0" w:type="dxa"/>
            <w:bottom w:w="0" w:type="dxa"/>
            <w:right w:w="0" w:type="dxa"/>
          </w:tblCellMar>
        </w:tblPrEx>
        <w:trPr>
          <w:trHeight w:val="350" w:hRule="atLeast"/>
          <w:jc w:val="center"/>
        </w:trPr>
        <w:tc>
          <w:tcPr>
            <w:tcW w:w="4157"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keepNext/>
              <w:keepLines/>
              <w:ind w:firstLine="361"/>
              <w:jc w:val="center"/>
              <w:rPr>
                <w:rFonts w:ascii="Times New Roman" w:hAnsi="Times New Roman" w:cs="Times New Roman"/>
                <w:b/>
                <w:sz w:val="18"/>
              </w:rPr>
            </w:pPr>
            <w:r>
              <w:rPr>
                <w:rFonts w:ascii="Times New Roman" w:hAnsi="Times New Roman" w:cs="Times New Roman"/>
                <w:b/>
                <w:sz w:val="18"/>
              </w:rPr>
              <w:t>Field</w:t>
            </w:r>
          </w:p>
        </w:tc>
        <w:tc>
          <w:tcPr>
            <w:tcW w:w="5047"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keepNext/>
              <w:keepLines/>
              <w:ind w:firstLine="361"/>
              <w:jc w:val="center"/>
              <w:rPr>
                <w:rFonts w:ascii="Times New Roman" w:hAnsi="Times New Roman" w:cs="Times New Roman"/>
                <w:b/>
                <w:sz w:val="18"/>
              </w:rPr>
            </w:pPr>
            <w:r>
              <w:rPr>
                <w:rFonts w:ascii="Times New Roman" w:hAnsi="Times New Roman" w:cs="Times New Roman"/>
                <w:b/>
                <w:sz w:val="18"/>
              </w:rPr>
              <w:t>Bitwidth</w:t>
            </w:r>
          </w:p>
        </w:tc>
      </w:tr>
      <w:tr>
        <w:tblPrEx>
          <w:tblCellMar>
            <w:top w:w="0" w:type="dxa"/>
            <w:left w:w="0" w:type="dxa"/>
            <w:bottom w:w="0" w:type="dxa"/>
            <w:right w:w="0" w:type="dxa"/>
          </w:tblCellMar>
        </w:tblPrEx>
        <w:trPr>
          <w:trHeight w:val="24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ind w:firstLine="360"/>
              <w:jc w:val="center"/>
              <w:rPr>
                <w:rFonts w:ascii="Times New Roman" w:hAnsi="Times New Roman" w:eastAsia="Calibri" w:cs="Times New Roman"/>
                <w:sz w:val="18"/>
                <w:szCs w:val="18"/>
                <w:lang w:val="de-DE"/>
              </w:rPr>
            </w:pPr>
            <w:r>
              <w:rPr>
                <w:rFonts w:ascii="Times New Roman" w:hAnsi="Times New Roman" w:eastAsia="Calibri" w:cs="Times New Roman"/>
                <w:sz w:val="18"/>
                <w:szCs w:val="18"/>
              </w:rPr>
              <w:t>HARQ process number</w:t>
            </w:r>
          </w:p>
        </w:tc>
        <w:tc>
          <w:tcPr>
            <w:tcW w:w="504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ind w:firstLine="360"/>
              <w:jc w:val="center"/>
              <w:rPr>
                <w:rFonts w:ascii="Times New Roman" w:hAnsi="Times New Roman" w:eastAsia="Calibri" w:cs="Times New Roman"/>
                <w:sz w:val="18"/>
                <w:szCs w:val="18"/>
              </w:rPr>
            </w:pPr>
            <w:r>
              <w:rPr>
                <w:rFonts w:ascii="Times New Roman" w:hAnsi="Times New Roman" w:eastAsia="Calibri" w:cs="Times New Roman"/>
                <w:sz w:val="18"/>
                <w:szCs w:val="18"/>
                <w:lang w:val="de-DE"/>
              </w:rPr>
              <w:t>4</w:t>
            </w:r>
          </w:p>
        </w:tc>
      </w:tr>
      <w:tr>
        <w:tblPrEx>
          <w:tblCellMar>
            <w:top w:w="0" w:type="dxa"/>
            <w:left w:w="0" w:type="dxa"/>
            <w:bottom w:w="0" w:type="dxa"/>
            <w:right w:w="0" w:type="dxa"/>
          </w:tblCellMar>
        </w:tblPrEx>
        <w:trPr>
          <w:trHeight w:val="24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ind w:firstLine="360"/>
              <w:jc w:val="center"/>
              <w:rPr>
                <w:rFonts w:ascii="Times New Roman" w:hAnsi="Times New Roman" w:eastAsia="Calibri" w:cs="Times New Roman"/>
                <w:sz w:val="18"/>
                <w:szCs w:val="18"/>
              </w:rPr>
            </w:pPr>
            <w:r>
              <w:rPr>
                <w:rFonts w:ascii="Times New Roman" w:hAnsi="Times New Roman" w:eastAsia="Calibri" w:cs="Times New Roman"/>
                <w:sz w:val="18"/>
                <w:szCs w:val="18"/>
              </w:rPr>
              <w:t>Redundancy version</w:t>
            </w:r>
          </w:p>
        </w:tc>
        <w:tc>
          <w:tcPr>
            <w:tcW w:w="504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ind w:firstLine="360"/>
              <w:jc w:val="center"/>
              <w:rPr>
                <w:rFonts w:ascii="Times New Roman" w:hAnsi="Times New Roman" w:eastAsia="Calibri" w:cs="Times New Roman"/>
                <w:sz w:val="18"/>
                <w:szCs w:val="18"/>
              </w:rPr>
            </w:pPr>
            <w:r>
              <w:rPr>
                <w:rFonts w:ascii="Times New Roman" w:hAnsi="Times New Roman" w:eastAsia="Calibri" w:cs="Times New Roman"/>
                <w:sz w:val="18"/>
                <w:szCs w:val="18"/>
              </w:rPr>
              <w:t>2</w:t>
            </w:r>
          </w:p>
        </w:tc>
      </w:tr>
      <w:tr>
        <w:tblPrEx>
          <w:tblCellMar>
            <w:top w:w="0" w:type="dxa"/>
            <w:left w:w="0" w:type="dxa"/>
            <w:bottom w:w="0" w:type="dxa"/>
            <w:right w:w="0" w:type="dxa"/>
          </w:tblCellMar>
        </w:tblPrEx>
        <w:trPr>
          <w:trHeight w:val="24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ind w:firstLine="360"/>
              <w:jc w:val="center"/>
              <w:rPr>
                <w:rFonts w:ascii="Times New Roman" w:hAnsi="Times New Roman" w:eastAsia="Calibri" w:cs="Times New Roman"/>
                <w:sz w:val="18"/>
                <w:szCs w:val="18"/>
              </w:rPr>
            </w:pPr>
            <w:r>
              <w:rPr>
                <w:rFonts w:ascii="Times New Roman" w:hAnsi="Times New Roman" w:eastAsia="Calibri" w:cs="Times New Roman"/>
                <w:sz w:val="18"/>
                <w:szCs w:val="18"/>
              </w:rPr>
              <w:t>New data indicator</w:t>
            </w:r>
          </w:p>
        </w:tc>
        <w:tc>
          <w:tcPr>
            <w:tcW w:w="504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ind w:firstLine="360"/>
              <w:jc w:val="center"/>
              <w:rPr>
                <w:rFonts w:ascii="Times New Roman" w:hAnsi="Times New Roman" w:eastAsia="Calibri" w:cs="Times New Roman"/>
                <w:sz w:val="18"/>
                <w:szCs w:val="18"/>
              </w:rPr>
            </w:pPr>
            <w:r>
              <w:rPr>
                <w:rFonts w:ascii="Times New Roman" w:hAnsi="Times New Roman" w:eastAsia="Calibri" w:cs="Times New Roman"/>
                <w:sz w:val="18"/>
                <w:szCs w:val="18"/>
              </w:rPr>
              <w:t>1</w:t>
            </w:r>
          </w:p>
        </w:tc>
      </w:tr>
      <w:tr>
        <w:tblPrEx>
          <w:tblCellMar>
            <w:top w:w="0" w:type="dxa"/>
            <w:left w:w="0" w:type="dxa"/>
            <w:bottom w:w="0" w:type="dxa"/>
            <w:right w:w="0" w:type="dxa"/>
          </w:tblCellMar>
        </w:tblPrEx>
        <w:trPr>
          <w:trHeight w:val="24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ind w:firstLine="360"/>
              <w:jc w:val="center"/>
              <w:rPr>
                <w:rFonts w:ascii="Times New Roman" w:hAnsi="Times New Roman" w:eastAsia="Calibri" w:cs="Times New Roman"/>
                <w:sz w:val="18"/>
                <w:szCs w:val="18"/>
                <w:lang w:val="de-DE"/>
              </w:rPr>
            </w:pPr>
            <w:r>
              <w:rPr>
                <w:rFonts w:ascii="Times New Roman" w:hAnsi="Times New Roman" w:eastAsia="Calibri" w:cs="Times New Roman"/>
                <w:sz w:val="18"/>
                <w:szCs w:val="18"/>
              </w:rPr>
              <w:t>Channel Occupancy Time (COT) sharing information</w:t>
            </w:r>
          </w:p>
        </w:tc>
        <w:tc>
          <w:tcPr>
            <w:tcW w:w="504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center"/>
          </w:tcPr>
          <w:p>
            <w:pPr>
              <w:keepNext/>
              <w:ind w:firstLine="360"/>
              <w:rPr>
                <w:rFonts w:ascii="Times New Roman" w:hAnsi="Times New Roman" w:cs="Times New Roman"/>
                <w:i/>
                <w:sz w:val="18"/>
                <w:szCs w:val="18"/>
              </w:rPr>
            </w:pPr>
            <m:oMath>
              <m:d>
                <m:dPr>
                  <m:begChr m:val="⌈"/>
                  <m:endChr m:val="⌉"/>
                  <m:ctrlPr>
                    <w:rPr>
                      <w:rFonts w:ascii="Cambria Math" w:hAnsi="Cambria Math" w:eastAsia="Calibri" w:cs="Times New Roman"/>
                      <w:sz w:val="18"/>
                      <w:szCs w:val="18"/>
                      <w:lang w:val="de-DE"/>
                    </w:rPr>
                  </m:ctrlPr>
                </m:dPr>
                <m:e>
                  <m:sSub>
                    <m:sSubPr>
                      <m:ctrlPr>
                        <w:rPr>
                          <w:rFonts w:ascii="Cambria Math" w:hAnsi="Cambria Math" w:eastAsia="Calibri" w:cs="Times New Roman"/>
                          <w:sz w:val="18"/>
                          <w:szCs w:val="18"/>
                          <w:lang w:val="de-DE"/>
                        </w:rPr>
                      </m:ctrlPr>
                    </m:sSubPr>
                    <m:e>
                      <m:r>
                        <m:rPr>
                          <m:sty m:val="p"/>
                        </m:rPr>
                        <w:rPr>
                          <w:rFonts w:ascii="Cambria Math" w:hAnsi="Cambria Math" w:eastAsia="Calibri" w:cs="Times New Roman"/>
                          <w:sz w:val="18"/>
                          <w:szCs w:val="18"/>
                          <w:lang w:val="de-DE"/>
                        </w:rPr>
                        <m:t>log</m:t>
                      </m:r>
                      <m:ctrlPr>
                        <w:rPr>
                          <w:rFonts w:ascii="Cambria Math" w:hAnsi="Cambria Math" w:eastAsia="Calibri" w:cs="Times New Roman"/>
                          <w:sz w:val="18"/>
                          <w:szCs w:val="18"/>
                          <w:lang w:val="de-DE"/>
                        </w:rPr>
                      </m:ctrlPr>
                    </m:e>
                    <m:sub>
                      <m:r>
                        <m:rPr/>
                        <w:rPr>
                          <w:rFonts w:ascii="Cambria Math" w:hAnsi="Cambria Math" w:eastAsia="Calibri" w:cs="Times New Roman"/>
                          <w:sz w:val="18"/>
                          <w:szCs w:val="18"/>
                          <w:lang w:val="de-DE"/>
                        </w:rPr>
                        <m:t>2</m:t>
                      </m:r>
                      <m:ctrlPr>
                        <w:rPr>
                          <w:rFonts w:ascii="Cambria Math" w:hAnsi="Cambria Math" w:eastAsia="Calibri" w:cs="Times New Roman"/>
                          <w:sz w:val="18"/>
                          <w:szCs w:val="18"/>
                          <w:lang w:val="de-DE"/>
                        </w:rPr>
                      </m:ctrlPr>
                    </m:sub>
                  </m:sSub>
                  <m:r>
                    <m:rPr/>
                    <w:rPr>
                      <w:rFonts w:ascii="Cambria Math" w:hAnsi="Cambria Math" w:eastAsia="Calibri" w:cs="Times New Roman"/>
                      <w:sz w:val="18"/>
                      <w:szCs w:val="18"/>
                      <w:lang w:val="de-DE"/>
                    </w:rPr>
                    <m:t>C</m:t>
                  </m:r>
                  <m:ctrlPr>
                    <w:rPr>
                      <w:rFonts w:ascii="Cambria Math" w:hAnsi="Cambria Math" w:eastAsia="Calibri" w:cs="Times New Roman"/>
                      <w:sz w:val="18"/>
                      <w:szCs w:val="18"/>
                      <w:lang w:val="de-DE"/>
                    </w:rPr>
                  </m:ctrlPr>
                </m:e>
              </m:d>
            </m:oMath>
            <w:r>
              <w:rPr>
                <w:rFonts w:ascii="Times New Roman" w:hAnsi="Times New Roman" w:eastAsia="Calibri" w:cs="Times New Roman"/>
                <w:sz w:val="18"/>
                <w:szCs w:val="18"/>
                <w:lang w:val="de-DE"/>
              </w:rPr>
              <w:t xml:space="preserve"> if both higher layer parameter </w:t>
            </w:r>
            <w:r>
              <w:rPr>
                <w:rFonts w:ascii="Times New Roman" w:hAnsi="Times New Roman" w:cs="Times New Roman"/>
                <w:i/>
                <w:sz w:val="18"/>
                <w:szCs w:val="18"/>
              </w:rPr>
              <w:t>ul-toDL-COT-SharingED-Threshold</w:t>
            </w:r>
            <w:r>
              <w:rPr>
                <w:rFonts w:ascii="Times New Roman" w:hAnsi="Times New Roman" w:cs="Times New Roman"/>
                <w:sz w:val="18"/>
                <w:szCs w:val="18"/>
              </w:rPr>
              <w:t xml:space="preserve"> and </w:t>
            </w:r>
            <w:r>
              <w:rPr>
                <w:rFonts w:ascii="Times New Roman" w:hAnsi="Times New Roman" w:eastAsia="Calibri" w:cs="Times New Roman"/>
                <w:sz w:val="18"/>
                <w:szCs w:val="18"/>
                <w:lang w:val="de-DE"/>
              </w:rPr>
              <w:t>higher layer parameter</w:t>
            </w:r>
            <w:r>
              <w:rPr>
                <w:rFonts w:ascii="Times New Roman" w:hAnsi="Times New Roman" w:cs="Times New Roman"/>
                <w:sz w:val="18"/>
                <w:szCs w:val="18"/>
              </w:rPr>
              <w:t xml:space="preserve"> </w:t>
            </w:r>
            <w:r>
              <w:rPr>
                <w:rFonts w:ascii="Times New Roman" w:hAnsi="Times New Roman" w:cs="Times New Roman"/>
                <w:i/>
                <w:sz w:val="18"/>
                <w:szCs w:val="18"/>
              </w:rPr>
              <w:t>cg-COT-SharingList</w:t>
            </w:r>
            <w:r>
              <w:rPr>
                <w:rFonts w:ascii="Times New Roman" w:hAnsi="Times New Roman" w:cs="Times New Roman"/>
                <w:sz w:val="18"/>
                <w:szCs w:val="18"/>
              </w:rPr>
              <w:t xml:space="preserve"> are configured, o</w:t>
            </w:r>
            <w:r>
              <w:rPr>
                <w:rFonts w:ascii="Times New Roman" w:hAnsi="Times New Roman" w:eastAsia="等线" w:cs="Times New Roman"/>
                <w:sz w:val="18"/>
                <w:szCs w:val="18"/>
              </w:rPr>
              <w:t xml:space="preserve">r if both </w:t>
            </w:r>
            <w:r>
              <w:rPr>
                <w:rFonts w:ascii="Times New Roman" w:hAnsi="Times New Roman" w:eastAsia="Calibri" w:cs="Times New Roman"/>
                <w:sz w:val="18"/>
                <w:szCs w:val="18"/>
                <w:lang w:val="de-DE"/>
              </w:rPr>
              <w:t>higher layer parameter</w:t>
            </w:r>
            <w:r>
              <w:rPr>
                <w:rFonts w:ascii="Times New Roman" w:hAnsi="Times New Roman" w:eastAsia="等线" w:cs="Times New Roman"/>
                <w:sz w:val="18"/>
                <w:szCs w:val="18"/>
              </w:rPr>
              <w:t xml:space="preserve"> </w:t>
            </w:r>
            <w:r>
              <w:rPr>
                <w:rFonts w:ascii="Times New Roman" w:hAnsi="Times New Roman" w:eastAsia="等线" w:cs="Times New Roman"/>
                <w:i/>
                <w:sz w:val="18"/>
                <w:szCs w:val="18"/>
              </w:rPr>
              <w:t>ue-SemiStaticChannelAccessConfig</w:t>
            </w:r>
            <w:r>
              <w:rPr>
                <w:rFonts w:ascii="Times New Roman" w:hAnsi="Times New Roman" w:eastAsia="等线" w:cs="Times New Roman"/>
                <w:sz w:val="18"/>
                <w:szCs w:val="18"/>
              </w:rPr>
              <w:t xml:space="preserve"> and </w:t>
            </w:r>
            <w:r>
              <w:rPr>
                <w:rFonts w:ascii="Times New Roman" w:hAnsi="Times New Roman" w:eastAsia="等线" w:cs="Times New Roman"/>
                <w:sz w:val="18"/>
                <w:szCs w:val="18"/>
                <w:lang w:val="de-DE"/>
              </w:rPr>
              <w:t>higher layer parameter</w:t>
            </w:r>
            <w:r>
              <w:rPr>
                <w:rFonts w:ascii="Times New Roman" w:hAnsi="Times New Roman" w:eastAsia="等线" w:cs="Times New Roman"/>
                <w:sz w:val="18"/>
                <w:szCs w:val="18"/>
              </w:rPr>
              <w:t xml:space="preserve"> </w:t>
            </w:r>
            <w:r>
              <w:rPr>
                <w:rFonts w:ascii="Times New Roman" w:hAnsi="Times New Roman" w:eastAsia="等线" w:cs="Times New Roman"/>
                <w:i/>
                <w:sz w:val="18"/>
                <w:szCs w:val="18"/>
              </w:rPr>
              <w:t>cg-COT-SharingList</w:t>
            </w:r>
            <w:r>
              <w:rPr>
                <w:rFonts w:ascii="Times New Roman" w:hAnsi="Times New Roman" w:eastAsia="等线" w:cs="Times New Roman"/>
                <w:sz w:val="18"/>
                <w:szCs w:val="18"/>
              </w:rPr>
              <w:t xml:space="preserve"> are configured, or if higher layer parameter </w:t>
            </w:r>
            <w:r>
              <w:rPr>
                <w:rFonts w:ascii="Times New Roman" w:hAnsi="Times New Roman" w:eastAsia="等线" w:cs="Times New Roman"/>
                <w:i/>
                <w:iCs/>
                <w:sz w:val="18"/>
                <w:szCs w:val="18"/>
              </w:rPr>
              <w:t xml:space="preserve">cg-COT-SharingList </w:t>
            </w:r>
            <w:r>
              <w:rPr>
                <w:rFonts w:ascii="Times New Roman" w:hAnsi="Times New Roman" w:eastAsia="等线" w:cs="Times New Roman"/>
                <w:sz w:val="18"/>
                <w:szCs w:val="18"/>
              </w:rPr>
              <w:t xml:space="preserve">is configured in frequency range 2-2, </w:t>
            </w:r>
            <w:r>
              <w:rPr>
                <w:rFonts w:ascii="Times New Roman" w:hAnsi="Times New Roman" w:cs="Times New Roman"/>
                <w:sz w:val="18"/>
                <w:szCs w:val="18"/>
              </w:rPr>
              <w:t xml:space="preserve">where </w:t>
            </w:r>
            <w:r>
              <w:rPr>
                <w:rFonts w:ascii="Times New Roman" w:hAnsi="Times New Roman" w:eastAsia="Calibri" w:cs="Times New Roman"/>
                <w:i/>
                <w:sz w:val="18"/>
                <w:szCs w:val="18"/>
              </w:rPr>
              <w:t>C</w:t>
            </w:r>
            <w:r>
              <w:rPr>
                <w:rFonts w:ascii="Times New Roman" w:hAnsi="Times New Roman" w:eastAsia="Calibri" w:cs="Times New Roman"/>
                <w:sz w:val="18"/>
                <w:szCs w:val="18"/>
              </w:rPr>
              <w:t xml:space="preserve"> is the number of combinations configured in </w:t>
            </w:r>
            <w:r>
              <w:rPr>
                <w:rFonts w:ascii="Times New Roman" w:hAnsi="Times New Roman" w:cs="Times New Roman"/>
                <w:i/>
                <w:sz w:val="18"/>
                <w:szCs w:val="18"/>
              </w:rPr>
              <w:t xml:space="preserve">cg-COT-SharingList; </w:t>
            </w:r>
          </w:p>
          <w:p>
            <w:pPr>
              <w:keepNext/>
              <w:ind w:firstLine="360"/>
              <w:rPr>
                <w:rFonts w:ascii="Times New Roman" w:hAnsi="Times New Roman" w:cs="Times New Roman"/>
                <w:sz w:val="18"/>
                <w:szCs w:val="18"/>
              </w:rPr>
            </w:pPr>
            <w:r>
              <w:rPr>
                <w:rFonts w:ascii="Times New Roman" w:hAnsi="Times New Roman" w:eastAsia="Calibri" w:cs="Times New Roman"/>
                <w:sz w:val="18"/>
                <w:szCs w:val="18"/>
                <w:lang w:val="de-DE"/>
              </w:rPr>
              <w:t xml:space="preserve">1 if higher layer parameter </w:t>
            </w:r>
            <w:r>
              <w:rPr>
                <w:rFonts w:ascii="Times New Roman" w:hAnsi="Times New Roman" w:cs="Times New Roman"/>
                <w:i/>
                <w:sz w:val="18"/>
                <w:szCs w:val="18"/>
              </w:rPr>
              <w:t>ul-toDL-COT-SharingED-Threshold</w:t>
            </w:r>
            <w:r>
              <w:rPr>
                <w:rFonts w:ascii="Times New Roman" w:hAnsi="Times New Roman" w:cs="Times New Roman"/>
                <w:sz w:val="18"/>
                <w:szCs w:val="18"/>
              </w:rPr>
              <w:t xml:space="preserve"> is not configured, and if </w:t>
            </w:r>
            <w:r>
              <w:rPr>
                <w:rFonts w:ascii="Times New Roman" w:hAnsi="Times New Roman" w:eastAsia="Calibri" w:cs="Times New Roman"/>
                <w:sz w:val="18"/>
                <w:szCs w:val="18"/>
                <w:lang w:val="de-DE"/>
              </w:rPr>
              <w:t>higher layer parameter</w:t>
            </w:r>
            <w:r>
              <w:rPr>
                <w:rFonts w:ascii="Times New Roman" w:hAnsi="Times New Roman" w:eastAsia="等线" w:cs="Times New Roman"/>
                <w:sz w:val="18"/>
                <w:szCs w:val="18"/>
              </w:rPr>
              <w:t xml:space="preserve"> </w:t>
            </w:r>
            <w:r>
              <w:rPr>
                <w:rFonts w:ascii="Times New Roman" w:hAnsi="Times New Roman" w:eastAsia="等线" w:cs="Times New Roman"/>
                <w:i/>
                <w:sz w:val="18"/>
                <w:szCs w:val="18"/>
              </w:rPr>
              <w:t>ue-SemiStaticChannelAccessConfig</w:t>
            </w:r>
            <w:r>
              <w:rPr>
                <w:rFonts w:ascii="Times New Roman" w:hAnsi="Times New Roman" w:cs="Times New Roman"/>
                <w:sz w:val="18"/>
                <w:szCs w:val="18"/>
              </w:rPr>
              <w:t xml:space="preserve"> is not configured, and if </w:t>
            </w:r>
            <w:r>
              <w:rPr>
                <w:rFonts w:ascii="Times New Roman" w:hAnsi="Times New Roman" w:eastAsia="Calibri" w:cs="Times New Roman"/>
                <w:sz w:val="18"/>
                <w:szCs w:val="18"/>
                <w:lang w:val="de-DE"/>
              </w:rPr>
              <w:t>higher layer parameter</w:t>
            </w:r>
            <w:r>
              <w:rPr>
                <w:rFonts w:ascii="Times New Roman" w:hAnsi="Times New Roman" w:cs="Times New Roman"/>
                <w:sz w:val="18"/>
                <w:szCs w:val="18"/>
              </w:rPr>
              <w:t xml:space="preserve"> </w:t>
            </w:r>
            <w:r>
              <w:rPr>
                <w:rFonts w:ascii="Times New Roman" w:hAnsi="Times New Roman" w:cs="Times New Roman"/>
                <w:i/>
                <w:sz w:val="18"/>
                <w:szCs w:val="18"/>
              </w:rPr>
              <w:t>cg-COT-SharingOffset</w:t>
            </w:r>
            <w:r>
              <w:rPr>
                <w:rFonts w:ascii="Times New Roman" w:hAnsi="Times New Roman" w:cs="Times New Roman"/>
                <w:sz w:val="18"/>
                <w:szCs w:val="18"/>
              </w:rPr>
              <w:t xml:space="preserve"> is configured;</w:t>
            </w:r>
          </w:p>
          <w:p>
            <w:pPr>
              <w:keepNext/>
              <w:ind w:firstLine="360"/>
              <w:rPr>
                <w:rFonts w:ascii="Times New Roman" w:hAnsi="Times New Roman" w:cs="Times New Roman"/>
                <w:sz w:val="18"/>
                <w:szCs w:val="18"/>
              </w:rPr>
            </w:pPr>
            <w:r>
              <w:rPr>
                <w:rFonts w:ascii="Times New Roman" w:hAnsi="Times New Roman" w:eastAsia="Calibri" w:cs="Times New Roman"/>
                <w:sz w:val="18"/>
                <w:szCs w:val="18"/>
                <w:lang w:val="de-DE"/>
              </w:rPr>
              <w:t>0 otherwise</w:t>
            </w:r>
            <w:r>
              <w:rPr>
                <w:rFonts w:ascii="Times New Roman" w:hAnsi="Times New Roman" w:cs="Times New Roman"/>
                <w:sz w:val="18"/>
                <w:szCs w:val="18"/>
              </w:rPr>
              <w:t xml:space="preserve">; </w:t>
            </w:r>
          </w:p>
          <w:p>
            <w:pPr>
              <w:keepNext/>
              <w:ind w:firstLine="360"/>
              <w:rPr>
                <w:rFonts w:ascii="Times New Roman" w:hAnsi="Times New Roman" w:cs="Times New Roman"/>
                <w:i/>
                <w:sz w:val="18"/>
                <w:szCs w:val="18"/>
              </w:rPr>
            </w:pPr>
            <w:r>
              <w:rPr>
                <w:rFonts w:ascii="Times New Roman" w:hAnsi="Times New Roman" w:eastAsia="Calibri" w:cs="Times New Roman"/>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pPr>
        <w:jc w:val="both"/>
        <w:rPr>
          <w:rFonts w:ascii="Times New Roman" w:hAnsi="Times New Roman" w:cs="Times New Roman"/>
          <w:lang w:val="en-GB"/>
        </w:rPr>
      </w:pPr>
      <w:r>
        <w:rPr>
          <w:rFonts w:ascii="Times New Roman" w:hAnsi="Times New Roman" w:cs="Times New Roman"/>
          <w:lang w:val="en-GB"/>
        </w:rPr>
        <w:t>Since the current CG-UCI is designed for CG transmission in NR-U and some parameters within CG-UCI is not needed in licensed band, as a result, introduces a new UCI for XR in R-18 can be considered.</w:t>
      </w:r>
    </w:p>
    <w:p>
      <w:pPr>
        <w:jc w:val="both"/>
        <w:rPr>
          <w:rFonts w:ascii="Times New Roman" w:hAnsi="Times New Roman" w:cs="Times New Roman"/>
          <w:b/>
          <w:i/>
          <w:szCs w:val="20"/>
          <w:lang w:eastAsia="zh-CN"/>
        </w:rPr>
      </w:pPr>
      <w:r>
        <w:rPr>
          <w:rFonts w:ascii="Times New Roman" w:hAnsi="Times New Roman" w:cs="Times New Roman"/>
          <w:b/>
          <w:i/>
          <w:lang w:val="en-GB"/>
        </w:rPr>
        <w:t>Proposal 7: A new UCI will be introduced in R-18 for indicating the un-used TOs within a CG configuration.</w:t>
      </w:r>
    </w:p>
    <w:p>
      <w:pPr>
        <w:pStyle w:val="4"/>
        <w:rPr>
          <w:sz w:val="22"/>
          <w:szCs w:val="22"/>
        </w:rPr>
      </w:pPr>
      <w:r>
        <w:rPr>
          <w:sz w:val="22"/>
          <w:szCs w:val="22"/>
        </w:rPr>
        <w:t>Other enhancements on capacity performance for XR</w:t>
      </w:r>
    </w:p>
    <w:p>
      <w:pPr>
        <w:pStyle w:val="83"/>
        <w:numPr>
          <w:ilvl w:val="0"/>
          <w:numId w:val="23"/>
        </w:numPr>
        <w:jc w:val="both"/>
        <w:rPr>
          <w:rFonts w:ascii="Times New Roman" w:hAnsi="Times New Roman" w:cs="Times New Roman"/>
          <w:b/>
          <w:lang w:eastAsia="zh-CN"/>
        </w:rPr>
      </w:pPr>
      <w:r>
        <w:rPr>
          <w:rFonts w:ascii="Times New Roman" w:hAnsi="Times New Roman" w:cs="Times New Roman"/>
          <w:b/>
        </w:rPr>
        <w:t>Transmission pattern of CG within an integer periodicity</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lang w:eastAsia="zh-CN"/>
        </w:rPr>
        <w:t xml:space="preserve">Comparing with dynamic scheduling mechanism, scheduling time delay can also be decreased thanks to no SR and BSR procedure for CG. In addition, CG transmission mechanism can also reduce the overhead of DCI signaling. As a result, enhanced CG to support XR has been agreed in R-18. In Rel-17 RAN1 meetings, it was agreed that 60 frame per second (fps) is baseline for both DL and UL video stream and 30 fps, 90 fps as well as 120 fps can be also optionally evaluated, so CG transmission mechanism can be considered for periodic XR traffic. In current specification, the periodicity of CG can only be configured as: {1/7ms, 0.5ms ,1ms,…, 320ms, 640ms} for 15kHz, 0.5x {1/7ms,0.5ms, 1ms,…,1280ms} for 30kHz, 0.25x {1/7ms,0.5ms, 1ms, …,2560ms} for 60kHz, 0.125x {1/7ms,0.5ms, 1ms, …,5120ms} for 120kHz. As show in table </w:t>
      </w:r>
      <w:r>
        <w:rPr>
          <w:rFonts w:hint="eastAsia" w:ascii="Times New Roman" w:hAnsi="Times New Roman" w:eastAsia="宋体" w:cs="Times New Roman"/>
          <w:lang w:val="en-US" w:eastAsia="zh-CN"/>
        </w:rPr>
        <w:t>2</w:t>
      </w:r>
      <w:bookmarkStart w:id="4" w:name="_GoBack"/>
      <w:bookmarkEnd w:id="4"/>
      <w:r>
        <w:rPr>
          <w:rFonts w:ascii="Times New Roman" w:hAnsi="Times New Roman" w:eastAsia="宋体" w:cs="Times New Roman"/>
          <w:lang w:eastAsia="zh-CN"/>
        </w:rPr>
        <w:t xml:space="preserve">. </w:t>
      </w:r>
    </w:p>
    <w:p>
      <w:pPr>
        <w:spacing w:before="100" w:beforeAutospacing="1" w:line="256" w:lineRule="auto"/>
        <w:jc w:val="center"/>
        <w:rPr>
          <w:rFonts w:ascii="Times New Roman" w:hAnsi="Times New Roman" w:eastAsia="宋体" w:cs="Times New Roman"/>
          <w:lang w:eastAsia="zh-CN"/>
        </w:rPr>
      </w:pPr>
      <w:r>
        <w:rPr>
          <w:rFonts w:ascii="Times New Roman" w:hAnsi="Times New Roman" w:eastAsia="宋体" w:cs="Times New Roman"/>
          <w:i/>
          <w:lang w:eastAsia="zh-CN"/>
        </w:rPr>
        <w:t xml:space="preserve">Table </w:t>
      </w:r>
      <w:r>
        <w:rPr>
          <w:rFonts w:hint="eastAsia" w:ascii="Times New Roman" w:hAnsi="Times New Roman" w:eastAsia="宋体" w:cs="Times New Roman"/>
          <w:i/>
          <w:lang w:val="en-US" w:eastAsia="zh-CN"/>
        </w:rPr>
        <w:t>2</w:t>
      </w:r>
      <w:r>
        <w:rPr>
          <w:rFonts w:ascii="Times New Roman" w:hAnsi="Times New Roman" w:eastAsia="宋体" w:cs="Times New Roman"/>
          <w:i/>
          <w:lang w:eastAsia="zh-CN"/>
        </w:rPr>
        <w:t>. ConfiguredGrantConfig</w:t>
      </w:r>
      <w:r>
        <w:rPr>
          <w:rFonts w:ascii="Times New Roman" w:hAnsi="Times New Roman" w:eastAsia="宋体" w:cs="Times New Roman"/>
          <w:lang w:eastAsia="zh-CN"/>
        </w:rPr>
        <w:t xml:space="preserve"> information element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ASN1START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TAG-CONFIGUREDGRANTCONFIG-START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ConfiguredGrantConfig ::=           SEQUENCE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frequencyHopping                    ENUMERATED {intraSlot, interSlot}                                       OPTIONAL,   -- Need S</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OPTIONAL,   -- Need R</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highlight w:val="green"/>
          <w:lang w:eastAsia="zh-CN"/>
        </w:rPr>
        <w:t>periodicity</w:t>
      </w:r>
      <w:r>
        <w:rPr>
          <w:rFonts w:ascii="Times New Roman" w:hAnsi="Times New Roman" w:eastAsia="宋体" w:cs="Times New Roman"/>
          <w:sz w:val="16"/>
          <w:szCs w:val="16"/>
          <w:lang w:eastAsia="zh-CN"/>
        </w:rPr>
        <w:t xml:space="preserve">                         ENUMERATED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sym2, sym7, sym1x14, sym2x14, sym4x14, sym5x14, sym8x14, sym10x14, sym16x14, sym20x14,</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sym32x14, sym40x14, sym64x14, sym80x14, sym128x14, sym160x14, sym256x14, sym320x14, sym512x14,</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sym640x14, sym1024x14, sym1280x14, sym2560x14, sym5120x14,</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sym6, sym1x12, sym2x12, sym4x12, sym5x12, sym8x12, sym10x12, sym16x12, sym20x12, sym32x12,</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sym40x12, sym64x12, sym80x12, sym128x12, sym160x12, sym256x12, sym320x12, sym512x12, sym640x12,</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sym1280x12, sym2560x12</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configuredGrantTimer                INTEGER (1..64)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TAG-CONFIGUREDGRANTCONFIG-STOP</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ASN1STOP</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lang w:eastAsia="zh-CN"/>
        </w:rPr>
      </w:pPr>
    </w:p>
    <w:p>
      <w:pPr>
        <w:spacing w:before="100" w:beforeAutospacing="1" w:after="100" w:afterAutospacing="1" w:line="257" w:lineRule="auto"/>
        <w:jc w:val="both"/>
        <w:rPr>
          <w:rFonts w:ascii="Times New Roman" w:hAnsi="Times New Roman" w:eastAsia="宋体" w:cs="Times New Roman"/>
          <w:color w:val="000000"/>
          <w:lang w:eastAsia="zh-CN"/>
        </w:rPr>
      </w:pPr>
      <w:r>
        <w:rPr>
          <w:rFonts w:ascii="Times New Roman" w:hAnsi="Times New Roman" w:eastAsia="宋体" w:cs="Times New Roman"/>
          <w:lang w:eastAsia="zh-CN"/>
        </w:rPr>
        <w:t xml:space="preserve">However, the periodicity for XR service is not an integer of a slot or symbol. </w:t>
      </w:r>
      <w:r>
        <w:rPr>
          <w:rFonts w:ascii="Times New Roman" w:hAnsi="Times New Roman" w:eastAsia="宋体" w:cs="Times New Roman"/>
          <w:color w:val="000000"/>
          <w:lang w:eastAsia="zh-CN"/>
        </w:rPr>
        <w:t>Therefore, it is not suitable to configure a CG periodicity to match with the XR UL traffic perfectly. If the periodicity of CG is configured to an integer number of slot or symbol, there will be a gap between XR packet arrival time and CG configuration.</w:t>
      </w:r>
    </w:p>
    <w:p>
      <w:pPr>
        <w:spacing w:before="120" w:after="120" w:line="256" w:lineRule="auto"/>
        <w:jc w:val="both"/>
        <w:rPr>
          <w:rFonts w:ascii="Times New Roman" w:hAnsi="Times New Roman" w:eastAsia="宋体" w:cs="Times New Roman"/>
          <w:lang w:eastAsia="zh-CN"/>
        </w:rPr>
      </w:pPr>
      <w:r>
        <w:rPr>
          <w:rFonts w:ascii="Times New Roman" w:hAnsi="Times New Roman" w:eastAsia="宋体" w:cs="Times New Roman"/>
          <w:b/>
          <w:i/>
          <w:lang w:eastAsia="zh-CN"/>
        </w:rPr>
        <w:t xml:space="preserve">Observation 2：There is a gap between XR periodic UL traffic and CG configuration. </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lang w:eastAsia="zh-CN"/>
        </w:rPr>
        <w:t xml:space="preserve">To align with the periodicity of CG and XR traffic, when jitter is not considered for XR services, then UE and gNB know the arrival time of XR traffic according to the periodicity. A straightforward way is to introduce a set of non-integer CG periodicity for XR services (such as 8.33ms, 11.11ms, 16.66ms, 33.33 ms), however, non-integer periodicity is not matched with integer symbol or slot and the granularity of symbol or slot is the minimum time unit for data transmission in current specification. To solve the problem, another way can be considered, as show in Figure 2 (take 60 fps as an example), it can be obviously observed that the mismatch issue appears every three arrival intervals. In others words, within 50ms periodicity, there are three packets will be arrived, so pre-defined a fixed transmission pattern of CG within an integer periodicity for XR can be considered. </w:t>
      </w:r>
    </w:p>
    <w:p>
      <w:pPr>
        <w:spacing w:before="100" w:beforeAutospacing="1" w:line="256" w:lineRule="auto"/>
        <w:jc w:val="center"/>
        <w:rPr>
          <w:rFonts w:ascii="Times New Roman" w:hAnsi="Times New Roman" w:eastAsia="宋体" w:cs="Times New Roman"/>
          <w:lang w:eastAsia="zh-CN"/>
        </w:rPr>
      </w:pPr>
      <w:r>
        <w:rPr>
          <w:rFonts w:ascii="Times New Roman" w:hAnsi="Times New Roman" w:eastAsia="宋体" w:cs="Times New Roman"/>
          <w:lang w:eastAsia="zh-CN"/>
        </w:rPr>
        <w:drawing>
          <wp:inline distT="0" distB="0" distL="0" distR="0">
            <wp:extent cx="5115560" cy="1437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201253" cy="1461463"/>
                    </a:xfrm>
                    <a:prstGeom prst="rect">
                      <a:avLst/>
                    </a:prstGeom>
                  </pic:spPr>
                </pic:pic>
              </a:graphicData>
            </a:graphic>
          </wp:inline>
        </w:drawing>
      </w:r>
    </w:p>
    <w:p>
      <w:pPr>
        <w:spacing w:before="100" w:beforeAutospacing="1" w:line="256" w:lineRule="auto"/>
        <w:jc w:val="center"/>
        <w:rPr>
          <w:rFonts w:ascii="Times New Roman" w:hAnsi="Times New Roman" w:eastAsia="宋体" w:cs="Times New Roman"/>
          <w:lang w:eastAsia="zh-CN"/>
        </w:rPr>
      </w:pPr>
      <w:r>
        <w:rPr>
          <w:rFonts w:ascii="Times New Roman" w:hAnsi="Times New Roman" w:eastAsia="宋体" w:cs="Times New Roman"/>
          <w:lang w:eastAsia="zh-CN"/>
        </w:rPr>
        <w:t>Figure 2. Mismatch between DL traffic with 30 fps and CG/SPS with 32ms</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b/>
          <w:i/>
          <w:lang w:eastAsia="zh-CN"/>
        </w:rPr>
        <w:t>Proposal 8: A fixed transmission pattern of CG within an integer periodicity for XR can be considered.</w:t>
      </w:r>
    </w:p>
    <w:p>
      <w:pPr>
        <w:pStyle w:val="83"/>
        <w:numPr>
          <w:ilvl w:val="0"/>
          <w:numId w:val="23"/>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Additional TOs for CG configuration</w:t>
      </w:r>
    </w:p>
    <w:p>
      <w:pPr>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cs="Times New Roman"/>
          <w:color w:val="000000" w:themeColor="text1"/>
          <w:lang w:eastAsia="zh-CN"/>
          <w14:textFill>
            <w14:solidFill>
              <w14:schemeClr w14:val="tx1"/>
            </w14:solidFill>
          </w14:textFill>
        </w:rPr>
        <w:t xml:space="preserve">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When the XR traffic is arrived before the first TOs within a CG transmission, then UE can transmit a PUSCH on the following TOs within a CG configuration. However, when the XR traffic is arrived after the first TOs within CG transmission occasion, the remaining TOs within a CG configuration may not be enough to carry a packet whole, then scheduling delay will be caused for transmission the remaining portion of the packet if dynamic scheduling mechanism is used. To solve this problem, to enable UE to indicate several additional TOs after the end of configured TO within the CG period or activating more than one CG configurations </w:t>
      </w:r>
      <w:r>
        <w:rPr>
          <w:rFonts w:ascii="Times New Roman" w:hAnsi="Times New Roman" w:cs="Times New Roman"/>
          <w:color w:val="101214"/>
        </w:rPr>
        <w:t>simultaneous</w:t>
      </w:r>
      <w:r>
        <w:rPr>
          <w:rFonts w:ascii="Times New Roman" w:hAnsi="Times New Roman" w:cs="Times New Roman"/>
          <w:color w:val="000000" w:themeColor="text1"/>
          <w:lang w:eastAsia="zh-CN"/>
          <w14:textFill>
            <w14:solidFill>
              <w14:schemeClr w14:val="tx1"/>
            </w14:solidFill>
          </w14:textFill>
        </w:rPr>
        <w:t>ly similar as R-16 URLLC can be considered. When more than one CG configurations activation simultaneously for XR is adopt, as agreed in last RAN1 meeting [2], the UCI which used to indicate the un-used TOs within a CG configuration need to carry by CG-PUSCH, thus, there is no CG-UCI to indicate the un-used TOs within the CG configurations that are not chosen by the UE, this will be lead resource waste, to solve this issue, a CG-UCI can be enable to indicate un-used TOs within more than one CG configurations.</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9: Additional TOs after the end of the configured TO within a CG period and </w:t>
      </w:r>
      <w:r>
        <w:rPr>
          <w:rFonts w:ascii="Times New Roman" w:hAnsi="Times New Roman" w:cs="Times New Roman"/>
          <w:b/>
          <w:i/>
          <w:color w:val="000000" w:themeColor="text1"/>
          <w:lang w:eastAsia="zh-CN"/>
          <w14:textFill>
            <w14:solidFill>
              <w14:schemeClr w14:val="tx1"/>
            </w14:solidFill>
          </w14:textFill>
        </w:rPr>
        <w:t xml:space="preserve">activate more than one CG configurations </w:t>
      </w:r>
      <w:r>
        <w:rPr>
          <w:rFonts w:ascii="Times New Roman" w:hAnsi="Times New Roman" w:cs="Times New Roman"/>
          <w:b/>
          <w:i/>
          <w:color w:val="101214"/>
        </w:rPr>
        <w:t>simultaneous</w:t>
      </w:r>
      <w:r>
        <w:rPr>
          <w:rFonts w:ascii="Times New Roman" w:hAnsi="Times New Roman" w:cs="Times New Roman"/>
          <w:b/>
          <w:i/>
          <w:color w:val="000000" w:themeColor="text1"/>
          <w:lang w:eastAsia="zh-CN"/>
          <w14:textFill>
            <w14:solidFill>
              <w14:schemeClr w14:val="tx1"/>
            </w14:solidFill>
          </w14:textFill>
        </w:rPr>
        <w:t>ly</w:t>
      </w:r>
      <w:r>
        <w:rPr>
          <w:rFonts w:ascii="Times New Roman" w:hAnsi="Times New Roman" w:cs="Times New Roman"/>
          <w:b/>
          <w:i/>
          <w:lang w:eastAsia="zh-CN"/>
        </w:rPr>
        <w:t xml:space="preserve"> can be considered.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10: When more than one CG configuration activation simultaneously, a CG-UCI to indicate un-used TOs within more than one CG configurations can be considered. </w:t>
      </w:r>
    </w:p>
    <w:p>
      <w:pPr>
        <w:pStyle w:val="83"/>
        <w:numPr>
          <w:ilvl w:val="0"/>
          <w:numId w:val="32"/>
        </w:numPr>
        <w:jc w:val="both"/>
        <w:rPr>
          <w:rFonts w:ascii="Times New Roman" w:hAnsi="Times New Roman" w:cs="Times New Roman"/>
          <w:b/>
          <w:i/>
          <w:lang w:eastAsia="zh-CN"/>
        </w:rPr>
      </w:pPr>
      <w:r>
        <w:rPr>
          <w:rFonts w:ascii="Times New Roman" w:hAnsi="Times New Roman" w:cs="Times New Roman"/>
          <w:b/>
          <w:i/>
          <w:lang w:eastAsia="zh-CN"/>
        </w:rPr>
        <w:t>A CG to support multiple XR traffic flows</w:t>
      </w:r>
    </w:p>
    <w:p>
      <w:pPr>
        <w:pStyle w:val="30"/>
        <w:rPr>
          <w:rFonts w:cs="Times New Roman"/>
          <w:color w:val="auto"/>
          <w:sz w:val="22"/>
        </w:rPr>
      </w:pPr>
      <w:r>
        <w:rPr>
          <w:rFonts w:cs="Times New Roman"/>
          <w:color w:val="auto"/>
          <w:sz w:val="22"/>
          <w:lang w:eastAsia="zh-CN"/>
        </w:rPr>
        <w:t xml:space="preserve">As discussed in the above, XR services may include </w:t>
      </w:r>
      <w:r>
        <w:rPr>
          <w:rFonts w:cs="Times New Roman"/>
          <w:color w:val="auto"/>
          <w:sz w:val="22"/>
        </w:rPr>
        <w:t xml:space="preserve">multiple data streams, and each data stream may have different traffic characteristics and requirements. For a single CG configuration with multiple TOs, a shared MCS cannot be suitable for different characteristics requirement (e.g. reliability) for multiple flows, to solve this, multiple TOs within a CG configuration with different MCS can be considered. </w:t>
      </w:r>
    </w:p>
    <w:p>
      <w:pPr>
        <w:pStyle w:val="30"/>
        <w:spacing w:before="120" w:after="120"/>
        <w:rPr>
          <w:rFonts w:cs="Times New Roman"/>
          <w:b/>
          <w:i/>
          <w:color w:val="auto"/>
          <w:sz w:val="22"/>
          <w:lang w:eastAsia="zh-CN"/>
        </w:rPr>
      </w:pPr>
      <w:r>
        <w:rPr>
          <w:rFonts w:cs="Times New Roman"/>
          <w:b/>
          <w:i/>
          <w:color w:val="auto"/>
          <w:sz w:val="22"/>
          <w:lang w:eastAsia="zh-CN"/>
        </w:rPr>
        <w:t>Proposal 11: Multiple TOs with different MCS within a CG configuration for XR can be considered.</w:t>
      </w: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pPr>
        <w:jc w:val="both"/>
        <w:rPr>
          <w:rFonts w:ascii="Times New Roman" w:hAnsi="Times New Roman" w:cs="Times New Roman"/>
          <w:lang w:eastAsia="zh-CN"/>
        </w:rPr>
      </w:pPr>
      <w:r>
        <w:rPr>
          <w:rFonts w:ascii="Times New Roman" w:hAnsi="Times New Roman" w:cs="Times New Roman"/>
          <w:lang w:eastAsia="zh-CN"/>
        </w:rPr>
        <w:t>In this contribution, the following observations and proposals have been made:</w:t>
      </w:r>
    </w:p>
    <w:p>
      <w:p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 xml:space="preserve">Observation 1: XR services have the following characteristics. </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The non-integer periodicity</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Jitter of packet arrival time</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Low latency and large packet size</w:t>
      </w:r>
    </w:p>
    <w:p>
      <w:pPr>
        <w:pStyle w:val="83"/>
        <w:numPr>
          <w:ilvl w:val="0"/>
          <w:numId w:val="26"/>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Varying packet size</w:t>
      </w:r>
    </w:p>
    <w:p>
      <w:pPr>
        <w:pStyle w:val="83"/>
        <w:numPr>
          <w:ilvl w:val="0"/>
          <w:numId w:val="26"/>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Multiple flows</w:t>
      </w:r>
    </w:p>
    <w:p>
      <w:pPr>
        <w:spacing w:after="0"/>
        <w:rPr>
          <w:rFonts w:ascii="Times New Roman" w:hAnsi="Times New Roman"/>
          <w:b/>
          <w:i/>
          <w:szCs w:val="20"/>
          <w:lang w:eastAsia="ja-JP"/>
        </w:rPr>
      </w:pPr>
      <w:r>
        <w:rPr>
          <w:rFonts w:ascii="Times New Roman" w:hAnsi="Times New Roman"/>
          <w:b/>
          <w:i/>
          <w:szCs w:val="20"/>
          <w:lang w:eastAsia="ja-JP"/>
        </w:rPr>
        <w:t>Proposal 1: Follow the time domain resource mapping of Type B repetition can be used for multiple TOs within a CG configuration.</w:t>
      </w:r>
    </w:p>
    <w:p>
      <w:pPr>
        <w:pStyle w:val="83"/>
        <w:numPr>
          <w:ilvl w:val="0"/>
          <w:numId w:val="29"/>
        </w:numPr>
        <w:spacing w:after="0"/>
        <w:ind w:left="821" w:leftChars="373"/>
        <w:rPr>
          <w:rFonts w:ascii="Times New Roman" w:hAnsi="Times New Roman"/>
          <w:b/>
          <w:i/>
          <w:szCs w:val="20"/>
          <w:lang w:eastAsia="ja-JP"/>
        </w:rPr>
      </w:pPr>
      <w:r>
        <w:rPr>
          <w:rFonts w:ascii="Times New Roman" w:hAnsi="Times New Roman"/>
          <w:b/>
          <w:i/>
          <w:szCs w:val="20"/>
          <w:lang w:eastAsia="ja-JP"/>
        </w:rPr>
        <w:t>Single SLIV is determined from TDRA</w:t>
      </w:r>
    </w:p>
    <w:p>
      <w:pPr>
        <w:pStyle w:val="83"/>
        <w:numPr>
          <w:ilvl w:val="0"/>
          <w:numId w:val="30"/>
        </w:numPr>
        <w:spacing w:after="0"/>
        <w:ind w:left="1241" w:leftChars="564"/>
        <w:rPr>
          <w:rFonts w:ascii="Times New Roman" w:hAnsi="Times New Roman"/>
          <w:b/>
          <w:i/>
          <w:szCs w:val="20"/>
          <w:lang w:eastAsia="ja-JP"/>
        </w:rPr>
      </w:pPr>
      <w:r>
        <w:rPr>
          <w:rFonts w:ascii="Times New Roman" w:hAnsi="Times New Roman"/>
          <w:b/>
          <w:i/>
          <w:szCs w:val="20"/>
          <w:lang w:eastAsia="ja-JP"/>
        </w:rPr>
        <w:t>The SLIV used for 1</w:t>
      </w:r>
      <w:r>
        <w:rPr>
          <w:rFonts w:ascii="Times New Roman" w:hAnsi="Times New Roman"/>
          <w:b/>
          <w:i/>
          <w:szCs w:val="20"/>
          <w:vertAlign w:val="superscript"/>
          <w:lang w:eastAsia="ja-JP"/>
        </w:rPr>
        <w:t>st</w:t>
      </w:r>
      <w:r>
        <w:rPr>
          <w:rFonts w:ascii="Times New Roman" w:hAnsi="Times New Roman"/>
          <w:b/>
          <w:i/>
          <w:szCs w:val="20"/>
          <w:lang w:eastAsia="ja-JP"/>
        </w:rPr>
        <w:t xml:space="preserve"> PUSCH per CG period.</w:t>
      </w:r>
    </w:p>
    <w:p>
      <w:pPr>
        <w:pStyle w:val="83"/>
        <w:numPr>
          <w:ilvl w:val="0"/>
          <w:numId w:val="31"/>
        </w:numPr>
        <w:spacing w:after="0"/>
        <w:ind w:left="821" w:leftChars="373"/>
        <w:rPr>
          <w:rFonts w:ascii="Times New Roman" w:hAnsi="Times New Roman"/>
          <w:b/>
          <w:i/>
          <w:szCs w:val="20"/>
          <w:lang w:eastAsia="ja-JP"/>
        </w:rPr>
      </w:pPr>
      <w:r>
        <w:rPr>
          <w:rFonts w:ascii="Times New Roman" w:hAnsi="Times New Roman"/>
          <w:b/>
          <w:i/>
          <w:szCs w:val="20"/>
          <w:lang w:eastAsia="ja-JP"/>
        </w:rPr>
        <w:t>N consecutive nominal PUSCHs with same duration per CG period</w:t>
      </w:r>
    </w:p>
    <w:p>
      <w:r>
        <w:rPr>
          <w:rFonts w:ascii="Times New Roman" w:hAnsi="Times New Roman" w:cs="Times New Roman"/>
          <w:b/>
          <w:i/>
          <w:lang w:eastAsia="zh-CN"/>
        </w:rPr>
        <w:t>Proposal 2: The number of multiple TOs within a CG configuration can be indicated by TDRA</w:t>
      </w:r>
    </w:p>
    <w:p>
      <w:r>
        <w:rPr>
          <w:rFonts w:ascii="Times New Roman" w:hAnsi="Times New Roman" w:cs="Times New Roman"/>
          <w:b/>
          <w:bCs/>
          <w:i/>
          <w:position w:val="-6"/>
        </w:rPr>
        <w:t xml:space="preserve">Proposal 3: </w:t>
      </w:r>
      <w:r>
        <w:rPr>
          <w:rFonts w:ascii="Times New Roman" w:hAnsi="Times New Roman" w:cs="Times New Roman"/>
          <w:b/>
          <w:i/>
          <w:position w:val="-6"/>
        </w:rPr>
        <w:t>Repetition for multi-PUSCH transmissions within a CG configuration can be supported.</w:t>
      </w:r>
    </w:p>
    <w:p>
      <w:pPr>
        <w:rPr>
          <w:rFonts w:ascii="Times New Roman" w:hAnsi="Times New Roman" w:eastAsia="宋体" w:cs="Times New Roman"/>
          <w:b/>
          <w:i/>
          <w:lang w:eastAsia="zh-CN" w:bidi="ar"/>
        </w:rPr>
      </w:pPr>
      <w:r>
        <w:rPr>
          <w:rFonts w:ascii="Times New Roman" w:hAnsi="Times New Roman" w:eastAsia="宋体" w:cs="Times New Roman"/>
          <w:b/>
          <w:i/>
          <w:lang w:eastAsia="zh-CN" w:bidi="ar"/>
        </w:rPr>
        <w:t>Proposal 4: For XR, when multiple TOs within a CG is configured, the HARQ-ID for the first configured/valid PUSCH within a CG configuration is determined based on current mechanism which is defined in TS 38.321, then the HARQ-ID of the remaining TOs within a CG period is determined by incrementing the HARQ-ID of the preceding TO within a CG configuration.</w:t>
      </w:r>
    </w:p>
    <w:p>
      <w:pPr>
        <w:jc w:val="both"/>
        <w:rPr>
          <w:rFonts w:ascii="Times New Roman" w:hAnsi="Times New Roman" w:cs="Times New Roman"/>
          <w:b/>
          <w:i/>
          <w:lang w:eastAsia="zh-CN"/>
        </w:rPr>
      </w:pPr>
      <w:r>
        <w:rPr>
          <w:rFonts w:ascii="Times New Roman" w:hAnsi="Times New Roman" w:cs="Times New Roman"/>
          <w:b/>
          <w:i/>
          <w:lang w:eastAsia="zh-CN"/>
        </w:rPr>
        <w:t>Proposal 5: Both a set of unused TOs located in the front and the end of a CG configuration can be considered for CG enhanced for XR.</w:t>
      </w:r>
    </w:p>
    <w:p>
      <w:pPr>
        <w:jc w:val="both"/>
        <w:rPr>
          <w:rFonts w:ascii="Times New Roman" w:hAnsi="Times New Roman" w:cs="Times New Roman"/>
          <w:b/>
          <w:i/>
          <w:szCs w:val="20"/>
          <w:lang w:eastAsia="zh-CN"/>
        </w:rPr>
      </w:pPr>
      <w:r>
        <w:rPr>
          <w:rFonts w:ascii="Times New Roman" w:hAnsi="Times New Roman" w:cs="Times New Roman"/>
          <w:b/>
          <w:i/>
          <w:lang w:eastAsia="zh-CN"/>
        </w:rPr>
        <w:t xml:space="preserve">Proposal 6: </w:t>
      </w:r>
      <w:r>
        <w:rPr>
          <w:rFonts w:ascii="Times New Roman" w:hAnsi="Times New Roman" w:cs="Times New Roman"/>
          <w:b/>
          <w:i/>
          <w:szCs w:val="20"/>
          <w:lang w:eastAsia="zh-CN"/>
        </w:rPr>
        <w:t xml:space="preserve">The UCI determines the CG PUSCH TO(s) that are indicated as “unused” based on bitmap. </w:t>
      </w:r>
    </w:p>
    <w:p>
      <w:pPr>
        <w:jc w:val="both"/>
        <w:rPr>
          <w:rFonts w:ascii="Times New Roman" w:hAnsi="Times New Roman" w:cs="Times New Roman"/>
          <w:b/>
          <w:i/>
          <w:szCs w:val="20"/>
          <w:lang w:eastAsia="zh-CN"/>
        </w:rPr>
      </w:pPr>
      <w:r>
        <w:rPr>
          <w:rFonts w:ascii="Times New Roman" w:hAnsi="Times New Roman" w:cs="Times New Roman"/>
          <w:b/>
          <w:i/>
          <w:lang w:val="en-GB"/>
        </w:rPr>
        <w:t>Proposal 7: A new UCI will be introduced in R-18 for indicating the un-used TOs within a CG configuration.</w:t>
      </w:r>
    </w:p>
    <w:p>
      <w:pPr>
        <w:spacing w:before="120" w:after="120" w:line="256" w:lineRule="auto"/>
        <w:jc w:val="both"/>
        <w:rPr>
          <w:rFonts w:ascii="Times New Roman" w:hAnsi="Times New Roman" w:eastAsia="宋体" w:cs="Times New Roman"/>
          <w:lang w:eastAsia="zh-CN"/>
        </w:rPr>
      </w:pPr>
      <w:r>
        <w:rPr>
          <w:rFonts w:ascii="Times New Roman" w:hAnsi="Times New Roman" w:eastAsia="宋体" w:cs="Times New Roman"/>
          <w:b/>
          <w:i/>
          <w:lang w:eastAsia="zh-CN"/>
        </w:rPr>
        <w:t xml:space="preserve">Observation 2：There is a gap between XR periodic UL traffic and CG configuration. </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b/>
          <w:i/>
          <w:lang w:eastAsia="zh-CN"/>
        </w:rPr>
        <w:t>Proposal 8: A fixed transmission pattern of CG within an integer periodicity for XR can be considered.</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9: Additional TOs after the end of the configured TO within a CG period and </w:t>
      </w:r>
      <w:r>
        <w:rPr>
          <w:rFonts w:ascii="Times New Roman" w:hAnsi="Times New Roman" w:cs="Times New Roman"/>
          <w:b/>
          <w:i/>
          <w:color w:val="000000" w:themeColor="text1"/>
          <w:lang w:eastAsia="zh-CN"/>
          <w14:textFill>
            <w14:solidFill>
              <w14:schemeClr w14:val="tx1"/>
            </w14:solidFill>
          </w14:textFill>
        </w:rPr>
        <w:t xml:space="preserve">activate more than one CG configurations </w:t>
      </w:r>
      <w:r>
        <w:rPr>
          <w:rFonts w:ascii="Times New Roman" w:hAnsi="Times New Roman" w:cs="Times New Roman"/>
          <w:b/>
          <w:i/>
          <w:color w:val="101214"/>
        </w:rPr>
        <w:t>simultaneous</w:t>
      </w:r>
      <w:r>
        <w:rPr>
          <w:rFonts w:ascii="Times New Roman" w:hAnsi="Times New Roman" w:cs="Times New Roman"/>
          <w:b/>
          <w:i/>
          <w:color w:val="000000" w:themeColor="text1"/>
          <w:lang w:eastAsia="zh-CN"/>
          <w14:textFill>
            <w14:solidFill>
              <w14:schemeClr w14:val="tx1"/>
            </w14:solidFill>
          </w14:textFill>
        </w:rPr>
        <w:t>ly</w:t>
      </w:r>
      <w:r>
        <w:rPr>
          <w:rFonts w:ascii="Times New Roman" w:hAnsi="Times New Roman" w:cs="Times New Roman"/>
          <w:b/>
          <w:i/>
          <w:lang w:eastAsia="zh-CN"/>
        </w:rPr>
        <w:t xml:space="preserve"> can be considered.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10: When more than one CG configuration activation simultaneously, a UCI to indicate un-used TOs within more than one CG configurations can be considered. </w:t>
      </w:r>
    </w:p>
    <w:p>
      <w:pPr>
        <w:pStyle w:val="30"/>
        <w:spacing w:before="120" w:after="120"/>
        <w:rPr>
          <w:rFonts w:cs="Times New Roman"/>
          <w:b/>
          <w:i/>
          <w:color w:val="auto"/>
          <w:sz w:val="22"/>
          <w:lang w:eastAsia="zh-CN"/>
        </w:rPr>
      </w:pPr>
      <w:r>
        <w:rPr>
          <w:rFonts w:cs="Times New Roman"/>
          <w:b/>
          <w:i/>
          <w:color w:val="auto"/>
          <w:sz w:val="22"/>
          <w:lang w:eastAsia="zh-CN"/>
        </w:rPr>
        <w:t>Proposal 11: Multiple TOs with different MCS within a CG configuration for XR can be considered.</w:t>
      </w:r>
    </w:p>
    <w:p>
      <w:pPr>
        <w:pStyle w:val="3"/>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References</w:t>
      </w:r>
    </w:p>
    <w:p>
      <w:pPr>
        <w:spacing w:after="0" w:line="264" w:lineRule="auto"/>
        <w:jc w:val="both"/>
        <w:rPr>
          <w:rFonts w:ascii="Times New Roman" w:hAnsi="Times New Roman" w:eastAsia="Batang" w:cs="Times New Roman"/>
          <w:b/>
          <w:lang w:eastAsia="zh-CN" w:bidi="ar"/>
        </w:rPr>
      </w:pPr>
      <w:r>
        <w:rPr>
          <w:rFonts w:ascii="Times New Roman" w:hAnsi="Times New Roman" w:eastAsia="Calibri" w:cs="Times New Roman"/>
        </w:rPr>
        <w:t>[1]</w:t>
      </w:r>
      <w:r>
        <w:rPr>
          <w:rFonts w:ascii="Times New Roman" w:hAnsi="Times New Roman" w:eastAsia="宋体" w:cs="Times New Roman"/>
          <w:lang w:eastAsia="zh-CN"/>
        </w:rPr>
        <w:t xml:space="preserve"> RP-223502, </w:t>
      </w:r>
      <w:r>
        <w:rPr>
          <w:rFonts w:ascii="Times New Roman" w:hAnsi="Times New Roman" w:eastAsia="Batang" w:cs="Times New Roman"/>
          <w:lang w:eastAsia="zh-CN" w:bidi="ar"/>
        </w:rPr>
        <w:t>New WID on XR Enhancements for NR</w:t>
      </w:r>
      <w:r>
        <w:rPr>
          <w:rFonts w:hint="eastAsia" w:ascii="Times New Roman" w:hAnsi="Times New Roman" w:eastAsia="Batang" w:cs="Times New Roman"/>
          <w:lang w:eastAsia="zh-CN" w:bidi="ar"/>
        </w:rPr>
        <w:t>.</w:t>
      </w:r>
      <w:r>
        <w:rPr>
          <w:rFonts w:ascii="Times New Roman" w:hAnsi="Times New Roman" w:eastAsia="Batang" w:cs="Times New Roman"/>
          <w:lang w:eastAsia="zh-CN" w:bidi="ar"/>
        </w:rPr>
        <w:t xml:space="preserve"> Nokia, Qualcomm.</w:t>
      </w:r>
      <w:r>
        <w:rPr>
          <w:rFonts w:ascii="Times New Roman" w:hAnsi="Times New Roman" w:eastAsia="Batang" w:cs="Times New Roman"/>
          <w:b/>
          <w:lang w:eastAsia="zh-CN" w:bidi="ar"/>
        </w:rPr>
        <w:t xml:space="preserve"> </w:t>
      </w:r>
    </w:p>
    <w:p>
      <w:pPr>
        <w:spacing w:after="0" w:line="264" w:lineRule="auto"/>
        <w:jc w:val="both"/>
        <w:rPr>
          <w:rFonts w:hint="eastAsia" w:ascii="Times New Roman" w:hAnsi="Times New Roman" w:cs="Times New Roman"/>
          <w:lang w:eastAsia="zh-CN"/>
        </w:rPr>
      </w:pPr>
      <w:r>
        <w:rPr>
          <w:rFonts w:ascii="Times New Roman" w:hAnsi="Times New Roman" w:eastAsia="Calibri" w:cs="Times New Roman"/>
        </w:rPr>
        <w:t>[</w:t>
      </w:r>
      <w:r>
        <w:rPr>
          <w:rFonts w:ascii="Times New Roman" w:hAnsi="Times New Roman" w:eastAsia="宋体" w:cs="Times New Roman"/>
          <w:lang w:eastAsia="zh-CN"/>
        </w:rPr>
        <w:t>2</w:t>
      </w:r>
      <w:r>
        <w:rPr>
          <w:rFonts w:ascii="Times New Roman" w:hAnsi="Times New Roman" w:eastAsia="Calibri" w:cs="Times New Roman"/>
        </w:rPr>
        <w:t xml:space="preserve">] </w:t>
      </w:r>
      <w:r>
        <w:rPr>
          <w:rFonts w:ascii="Times New Roman" w:hAnsi="Times New Roman" w:cs="Times New Roman"/>
          <w:lang w:eastAsia="zh-CN"/>
        </w:rPr>
        <w:t>3GPP RAN1 #112 meeting, Chairman notes.</w:t>
      </w:r>
      <w:r>
        <w:rPr>
          <w:rFonts w:ascii="Times New Roman" w:hAnsi="Times New Roman" w:eastAsia="Batang" w:cs="Times New Roman"/>
          <w:lang w:eastAsia="zh-CN"/>
        </w:rPr>
        <w:t xml:space="preserve"> </w:t>
      </w:r>
    </w:p>
    <w:p>
      <w:pPr>
        <w:spacing w:after="0" w:line="264" w:lineRule="auto"/>
        <w:jc w:val="both"/>
        <w:rPr>
          <w:rFonts w:ascii="Times New Roman" w:hAnsi="Times New Roman" w:cs="Times New Roman"/>
        </w:rPr>
      </w:pPr>
      <w:r>
        <w:rPr>
          <w:rFonts w:ascii="Times New Roman" w:hAnsi="Times New Roman" w:eastAsia="Batang" w:cs="Times New Roman"/>
          <w:lang w:eastAsia="zh-CN"/>
        </w:rPr>
        <w:t xml:space="preserve">[3] TR 38.838, </w:t>
      </w:r>
      <w:r>
        <w:rPr>
          <w:rFonts w:ascii="Times New Roman" w:hAnsi="Times New Roman" w:cs="Times New Roman"/>
        </w:rPr>
        <w:t xml:space="preserve">Study on XR (Extended Reality) Evaluations for NR. </w:t>
      </w:r>
    </w:p>
    <w:p>
      <w:pPr>
        <w:spacing w:after="0" w:line="264" w:lineRule="auto"/>
        <w:jc w:val="both"/>
        <w:rPr>
          <w:rFonts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auto"/>
    <w:pitch w:val="default"/>
    <w:sig w:usb0="00000000" w:usb1="00000000" w:usb2="00000001" w:usb3="00000000" w:csb0="000001B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E27331"/>
    <w:multiLevelType w:val="multilevel"/>
    <w:tmpl w:val="A9E27331"/>
    <w:lvl w:ilvl="0" w:tentative="0">
      <w:start w:val="1"/>
      <w:numFmt w:val="bullet"/>
      <w:lvlText w:val="-"/>
      <w:lvlJc w:val="left"/>
      <w:pPr>
        <w:ind w:left="420" w:hanging="420"/>
      </w:pPr>
      <w:rPr>
        <w:rFonts w:hint="default" w:ascii="Calibri" w:hAnsi="Calibri" w:eastAsia="Times New Roman" w:cs="Times New Roman"/>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2">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3">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4">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5">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7">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8">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10">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1">
    <w:nsid w:val="023A14E7"/>
    <w:multiLevelType w:val="multilevel"/>
    <w:tmpl w:val="023A14E7"/>
    <w:lvl w:ilvl="0" w:tentative="0">
      <w:start w:val="1"/>
      <w:numFmt w:val="bullet"/>
      <w:lvlText w:val=""/>
      <w:lvlJc w:val="left"/>
      <w:pPr>
        <w:ind w:left="420" w:hanging="420"/>
      </w:pPr>
      <w:rPr>
        <w:rFonts w:hint="default" w:ascii="Symbol" w:hAnsi="Symbol" w:eastAsia="MS Minch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07C075D9"/>
    <w:multiLevelType w:val="multilevel"/>
    <w:tmpl w:val="07C075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D13510D"/>
    <w:multiLevelType w:val="multilevel"/>
    <w:tmpl w:val="0D1351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1D00303"/>
    <w:multiLevelType w:val="multilevel"/>
    <w:tmpl w:val="11D003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7E84574"/>
    <w:multiLevelType w:val="multilevel"/>
    <w:tmpl w:val="17E8457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1E8C12BE"/>
    <w:multiLevelType w:val="multilevel"/>
    <w:tmpl w:val="1E8C12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1463BD9"/>
    <w:multiLevelType w:val="multilevel"/>
    <w:tmpl w:val="21463BD9"/>
    <w:lvl w:ilvl="0" w:tentative="0">
      <w:start w:val="8"/>
      <w:numFmt w:val="bullet"/>
      <w:lvlText w:val="-"/>
      <w:lvlJc w:val="left"/>
      <w:pPr>
        <w:ind w:left="840" w:hanging="420"/>
      </w:pPr>
      <w:rPr>
        <w:rFonts w:hint="default" w:ascii="Arial" w:hAnsi="Arial" w:eastAsia="Malgun Gothic"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8">
    <w:nsid w:val="26D6274B"/>
    <w:multiLevelType w:val="multilevel"/>
    <w:tmpl w:val="26D627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7DC63A3"/>
    <w:multiLevelType w:val="multilevel"/>
    <w:tmpl w:val="27DC63A3"/>
    <w:lvl w:ilvl="0" w:tentative="0">
      <w:start w:val="1"/>
      <w:numFmt w:val="bullet"/>
      <w:lvlText w:val=""/>
      <w:lvlJc w:val="left"/>
      <w:pPr>
        <w:ind w:left="765" w:hanging="360"/>
      </w:pPr>
      <w:rPr>
        <w:rFonts w:hint="default" w:ascii="Symbol" w:hAnsi="Symbol"/>
      </w:rPr>
    </w:lvl>
    <w:lvl w:ilvl="1" w:tentative="0">
      <w:start w:val="1"/>
      <w:numFmt w:val="bullet"/>
      <w:lvlText w:val="o"/>
      <w:lvlJc w:val="left"/>
      <w:pPr>
        <w:ind w:left="1485" w:hanging="360"/>
      </w:pPr>
      <w:rPr>
        <w:rFonts w:hint="default" w:ascii="Courier New" w:hAnsi="Courier New" w:cs="Courier New"/>
      </w:rPr>
    </w:lvl>
    <w:lvl w:ilvl="2" w:tentative="0">
      <w:start w:val="1"/>
      <w:numFmt w:val="bullet"/>
      <w:lvlText w:val=""/>
      <w:lvlJc w:val="left"/>
      <w:pPr>
        <w:ind w:left="2205" w:hanging="360"/>
      </w:pPr>
      <w:rPr>
        <w:rFonts w:hint="default" w:ascii="Wingdings" w:hAnsi="Wingdings"/>
      </w:rPr>
    </w:lvl>
    <w:lvl w:ilvl="3" w:tentative="0">
      <w:start w:val="1"/>
      <w:numFmt w:val="bullet"/>
      <w:lvlText w:val=""/>
      <w:lvlJc w:val="left"/>
      <w:pPr>
        <w:ind w:left="2925" w:hanging="360"/>
      </w:pPr>
      <w:rPr>
        <w:rFonts w:hint="default" w:ascii="Symbol" w:hAnsi="Symbol"/>
      </w:rPr>
    </w:lvl>
    <w:lvl w:ilvl="4" w:tentative="0">
      <w:start w:val="1"/>
      <w:numFmt w:val="bullet"/>
      <w:lvlText w:val="o"/>
      <w:lvlJc w:val="left"/>
      <w:pPr>
        <w:ind w:left="3645" w:hanging="360"/>
      </w:pPr>
      <w:rPr>
        <w:rFonts w:hint="default" w:ascii="Courier New" w:hAnsi="Courier New" w:cs="Courier New"/>
      </w:rPr>
    </w:lvl>
    <w:lvl w:ilvl="5" w:tentative="0">
      <w:start w:val="1"/>
      <w:numFmt w:val="bullet"/>
      <w:lvlText w:val=""/>
      <w:lvlJc w:val="left"/>
      <w:pPr>
        <w:ind w:left="4365" w:hanging="360"/>
      </w:pPr>
      <w:rPr>
        <w:rFonts w:hint="default" w:ascii="Wingdings" w:hAnsi="Wingdings"/>
      </w:rPr>
    </w:lvl>
    <w:lvl w:ilvl="6" w:tentative="0">
      <w:start w:val="1"/>
      <w:numFmt w:val="bullet"/>
      <w:lvlText w:val=""/>
      <w:lvlJc w:val="left"/>
      <w:pPr>
        <w:ind w:left="5085" w:hanging="360"/>
      </w:pPr>
      <w:rPr>
        <w:rFonts w:hint="default" w:ascii="Symbol" w:hAnsi="Symbol"/>
      </w:rPr>
    </w:lvl>
    <w:lvl w:ilvl="7" w:tentative="0">
      <w:start w:val="1"/>
      <w:numFmt w:val="bullet"/>
      <w:lvlText w:val="o"/>
      <w:lvlJc w:val="left"/>
      <w:pPr>
        <w:ind w:left="5805" w:hanging="360"/>
      </w:pPr>
      <w:rPr>
        <w:rFonts w:hint="default" w:ascii="Courier New" w:hAnsi="Courier New" w:cs="Courier New"/>
      </w:rPr>
    </w:lvl>
    <w:lvl w:ilvl="8" w:tentative="0">
      <w:start w:val="1"/>
      <w:numFmt w:val="bullet"/>
      <w:lvlText w:val=""/>
      <w:lvlJc w:val="left"/>
      <w:pPr>
        <w:ind w:left="6525" w:hanging="360"/>
      </w:pPr>
      <w:rPr>
        <w:rFonts w:hint="default" w:ascii="Wingdings" w:hAnsi="Wingdings"/>
      </w:rPr>
    </w:lvl>
  </w:abstractNum>
  <w:abstractNum w:abstractNumId="20">
    <w:nsid w:val="2FB0335A"/>
    <w:multiLevelType w:val="multilevel"/>
    <w:tmpl w:val="2FB0335A"/>
    <w:lvl w:ilvl="0" w:tentative="0">
      <w:start w:val="8"/>
      <w:numFmt w:val="bullet"/>
      <w:lvlText w:val="-"/>
      <w:lvlJc w:val="left"/>
      <w:pPr>
        <w:ind w:left="1140" w:hanging="420"/>
      </w:pPr>
      <w:rPr>
        <w:rFonts w:hint="default" w:ascii="Arial" w:hAnsi="Arial" w:eastAsia="Malgun Gothic" w:cs="Arial"/>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1">
    <w:nsid w:val="31030DAD"/>
    <w:multiLevelType w:val="multilevel"/>
    <w:tmpl w:val="31030DAD"/>
    <w:lvl w:ilvl="0" w:tentative="0">
      <w:start w:val="1"/>
      <w:numFmt w:val="bullet"/>
      <w:lvlText w:val="o"/>
      <w:lvlJc w:val="left"/>
      <w:pPr>
        <w:ind w:left="2100" w:hanging="420"/>
      </w:pPr>
      <w:rPr>
        <w:rFonts w:hint="default" w:ascii="Courier New" w:hAnsi="Courier New"/>
      </w:rPr>
    </w:lvl>
    <w:lvl w:ilvl="1" w:tentative="0">
      <w:start w:val="1"/>
      <w:numFmt w:val="bullet"/>
      <w:lvlText w:val=""/>
      <w:lvlJc w:val="left"/>
      <w:pPr>
        <w:ind w:left="2520" w:hanging="420"/>
      </w:pPr>
      <w:rPr>
        <w:rFonts w:hint="default" w:ascii="Wingdings" w:hAnsi="Wingdings"/>
      </w:rPr>
    </w:lvl>
    <w:lvl w:ilvl="2" w:tentative="0">
      <w:start w:val="1"/>
      <w:numFmt w:val="bullet"/>
      <w:lvlText w:val=""/>
      <w:lvlJc w:val="left"/>
      <w:pPr>
        <w:ind w:left="2940" w:hanging="420"/>
      </w:pPr>
      <w:rPr>
        <w:rFonts w:hint="default" w:ascii="Wingdings" w:hAnsi="Wingdings"/>
      </w:rPr>
    </w:lvl>
    <w:lvl w:ilvl="3" w:tentative="0">
      <w:start w:val="1"/>
      <w:numFmt w:val="bullet"/>
      <w:lvlText w:val=""/>
      <w:lvlJc w:val="left"/>
      <w:pPr>
        <w:ind w:left="3360" w:hanging="420"/>
      </w:pPr>
      <w:rPr>
        <w:rFonts w:hint="default" w:ascii="Wingdings" w:hAnsi="Wingdings"/>
      </w:rPr>
    </w:lvl>
    <w:lvl w:ilvl="4" w:tentative="0">
      <w:start w:val="1"/>
      <w:numFmt w:val="bullet"/>
      <w:lvlText w:val=""/>
      <w:lvlJc w:val="left"/>
      <w:pPr>
        <w:ind w:left="3780" w:hanging="420"/>
      </w:pPr>
      <w:rPr>
        <w:rFonts w:hint="default" w:ascii="Wingdings" w:hAnsi="Wingdings"/>
      </w:rPr>
    </w:lvl>
    <w:lvl w:ilvl="5" w:tentative="0">
      <w:start w:val="1"/>
      <w:numFmt w:val="bullet"/>
      <w:lvlText w:val=""/>
      <w:lvlJc w:val="left"/>
      <w:pPr>
        <w:ind w:left="4200" w:hanging="420"/>
      </w:pPr>
      <w:rPr>
        <w:rFonts w:hint="default" w:ascii="Wingdings" w:hAnsi="Wingdings"/>
      </w:rPr>
    </w:lvl>
    <w:lvl w:ilvl="6" w:tentative="0">
      <w:start w:val="1"/>
      <w:numFmt w:val="bullet"/>
      <w:lvlText w:val=""/>
      <w:lvlJc w:val="left"/>
      <w:pPr>
        <w:ind w:left="4620" w:hanging="420"/>
      </w:pPr>
      <w:rPr>
        <w:rFonts w:hint="default" w:ascii="Wingdings" w:hAnsi="Wingdings"/>
      </w:rPr>
    </w:lvl>
    <w:lvl w:ilvl="7" w:tentative="0">
      <w:start w:val="1"/>
      <w:numFmt w:val="bullet"/>
      <w:lvlText w:val=""/>
      <w:lvlJc w:val="left"/>
      <w:pPr>
        <w:ind w:left="5040" w:hanging="420"/>
      </w:pPr>
      <w:rPr>
        <w:rFonts w:hint="default" w:ascii="Wingdings" w:hAnsi="Wingdings"/>
      </w:rPr>
    </w:lvl>
    <w:lvl w:ilvl="8" w:tentative="0">
      <w:start w:val="1"/>
      <w:numFmt w:val="bullet"/>
      <w:lvlText w:val=""/>
      <w:lvlJc w:val="left"/>
      <w:pPr>
        <w:ind w:left="5460" w:hanging="420"/>
      </w:pPr>
      <w:rPr>
        <w:rFonts w:hint="default" w:ascii="Wingdings" w:hAnsi="Wingdings"/>
      </w:rPr>
    </w:lvl>
  </w:abstractNum>
  <w:abstractNum w:abstractNumId="22">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4">
    <w:nsid w:val="34C113A6"/>
    <w:multiLevelType w:val="multilevel"/>
    <w:tmpl w:val="34C113A6"/>
    <w:lvl w:ilvl="0" w:tentative="0">
      <w:start w:val="0"/>
      <w:numFmt w:val="bullet"/>
      <w:lvlText w:val="-"/>
      <w:lvlJc w:val="left"/>
      <w:pPr>
        <w:ind w:left="1680" w:hanging="420"/>
      </w:pPr>
      <w:rPr>
        <w:rFonts w:hint="default" w:ascii="Times New Roman" w:hAnsi="Times New Roman" w:eastAsia="Calibri" w:cs="Times New Roman"/>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2520" w:hanging="420"/>
      </w:pPr>
      <w:rPr>
        <w:rFonts w:hint="default" w:ascii="Wingdings" w:hAnsi="Wingdings"/>
      </w:rPr>
    </w:lvl>
    <w:lvl w:ilvl="3" w:tentative="0">
      <w:start w:val="1"/>
      <w:numFmt w:val="bullet"/>
      <w:lvlText w:val=""/>
      <w:lvlJc w:val="left"/>
      <w:pPr>
        <w:ind w:left="2940" w:hanging="420"/>
      </w:pPr>
      <w:rPr>
        <w:rFonts w:hint="default" w:ascii="Wingdings" w:hAnsi="Wingdings"/>
      </w:rPr>
    </w:lvl>
    <w:lvl w:ilvl="4" w:tentative="0">
      <w:start w:val="1"/>
      <w:numFmt w:val="bullet"/>
      <w:lvlText w:val=""/>
      <w:lvlJc w:val="left"/>
      <w:pPr>
        <w:ind w:left="3360" w:hanging="420"/>
      </w:pPr>
      <w:rPr>
        <w:rFonts w:hint="default" w:ascii="Wingdings" w:hAnsi="Wingdings"/>
      </w:rPr>
    </w:lvl>
    <w:lvl w:ilvl="5" w:tentative="0">
      <w:start w:val="1"/>
      <w:numFmt w:val="bullet"/>
      <w:lvlText w:val=""/>
      <w:lvlJc w:val="left"/>
      <w:pPr>
        <w:ind w:left="3780" w:hanging="420"/>
      </w:pPr>
      <w:rPr>
        <w:rFonts w:hint="default" w:ascii="Wingdings" w:hAnsi="Wingdings"/>
      </w:rPr>
    </w:lvl>
    <w:lvl w:ilvl="6" w:tentative="0">
      <w:start w:val="1"/>
      <w:numFmt w:val="bullet"/>
      <w:lvlText w:val=""/>
      <w:lvlJc w:val="left"/>
      <w:pPr>
        <w:ind w:left="4200" w:hanging="420"/>
      </w:pPr>
      <w:rPr>
        <w:rFonts w:hint="default" w:ascii="Wingdings" w:hAnsi="Wingdings"/>
      </w:rPr>
    </w:lvl>
    <w:lvl w:ilvl="7" w:tentative="0">
      <w:start w:val="1"/>
      <w:numFmt w:val="bullet"/>
      <w:lvlText w:val=""/>
      <w:lvlJc w:val="left"/>
      <w:pPr>
        <w:ind w:left="4620" w:hanging="420"/>
      </w:pPr>
      <w:rPr>
        <w:rFonts w:hint="default" w:ascii="Wingdings" w:hAnsi="Wingdings"/>
      </w:rPr>
    </w:lvl>
    <w:lvl w:ilvl="8" w:tentative="0">
      <w:start w:val="1"/>
      <w:numFmt w:val="bullet"/>
      <w:lvlText w:val=""/>
      <w:lvlJc w:val="left"/>
      <w:pPr>
        <w:ind w:left="5040" w:hanging="420"/>
      </w:pPr>
      <w:rPr>
        <w:rFonts w:hint="default" w:ascii="Wingdings" w:hAnsi="Wingdings"/>
      </w:rPr>
    </w:lvl>
  </w:abstractNum>
  <w:abstractNum w:abstractNumId="25">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426E32C4"/>
    <w:multiLevelType w:val="multilevel"/>
    <w:tmpl w:val="426E32C4"/>
    <w:lvl w:ilvl="0" w:tentative="0">
      <w:start w:val="0"/>
      <w:numFmt w:val="bullet"/>
      <w:lvlText w:val="-"/>
      <w:lvlJc w:val="left"/>
      <w:pPr>
        <w:ind w:left="1680" w:hanging="420"/>
      </w:pPr>
      <w:rPr>
        <w:rFonts w:hint="default" w:ascii="Times New Roman" w:hAnsi="Times New Roman" w:eastAsia="Calibri" w:cs="Times New Roman"/>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2520" w:hanging="420"/>
      </w:pPr>
      <w:rPr>
        <w:rFonts w:hint="default" w:ascii="Wingdings" w:hAnsi="Wingdings"/>
      </w:rPr>
    </w:lvl>
    <w:lvl w:ilvl="3" w:tentative="0">
      <w:start w:val="1"/>
      <w:numFmt w:val="bullet"/>
      <w:lvlText w:val=""/>
      <w:lvlJc w:val="left"/>
      <w:pPr>
        <w:ind w:left="2940" w:hanging="420"/>
      </w:pPr>
      <w:rPr>
        <w:rFonts w:hint="default" w:ascii="Wingdings" w:hAnsi="Wingdings"/>
      </w:rPr>
    </w:lvl>
    <w:lvl w:ilvl="4" w:tentative="0">
      <w:start w:val="1"/>
      <w:numFmt w:val="bullet"/>
      <w:lvlText w:val=""/>
      <w:lvlJc w:val="left"/>
      <w:pPr>
        <w:ind w:left="3360" w:hanging="420"/>
      </w:pPr>
      <w:rPr>
        <w:rFonts w:hint="default" w:ascii="Wingdings" w:hAnsi="Wingdings"/>
      </w:rPr>
    </w:lvl>
    <w:lvl w:ilvl="5" w:tentative="0">
      <w:start w:val="1"/>
      <w:numFmt w:val="bullet"/>
      <w:lvlText w:val=""/>
      <w:lvlJc w:val="left"/>
      <w:pPr>
        <w:ind w:left="3780" w:hanging="420"/>
      </w:pPr>
      <w:rPr>
        <w:rFonts w:hint="default" w:ascii="Wingdings" w:hAnsi="Wingdings"/>
      </w:rPr>
    </w:lvl>
    <w:lvl w:ilvl="6" w:tentative="0">
      <w:start w:val="1"/>
      <w:numFmt w:val="bullet"/>
      <w:lvlText w:val=""/>
      <w:lvlJc w:val="left"/>
      <w:pPr>
        <w:ind w:left="4200" w:hanging="420"/>
      </w:pPr>
      <w:rPr>
        <w:rFonts w:hint="default" w:ascii="Wingdings" w:hAnsi="Wingdings"/>
      </w:rPr>
    </w:lvl>
    <w:lvl w:ilvl="7" w:tentative="0">
      <w:start w:val="1"/>
      <w:numFmt w:val="bullet"/>
      <w:lvlText w:val=""/>
      <w:lvlJc w:val="left"/>
      <w:pPr>
        <w:ind w:left="4620" w:hanging="420"/>
      </w:pPr>
      <w:rPr>
        <w:rFonts w:hint="default" w:ascii="Wingdings" w:hAnsi="Wingdings"/>
      </w:rPr>
    </w:lvl>
    <w:lvl w:ilvl="8" w:tentative="0">
      <w:start w:val="1"/>
      <w:numFmt w:val="bullet"/>
      <w:lvlText w:val=""/>
      <w:lvlJc w:val="left"/>
      <w:pPr>
        <w:ind w:left="5040" w:hanging="420"/>
      </w:pPr>
      <w:rPr>
        <w:rFonts w:hint="default" w:ascii="Wingdings" w:hAnsi="Wingdings"/>
      </w:rPr>
    </w:lvl>
  </w:abstractNum>
  <w:abstractNum w:abstractNumId="27">
    <w:nsid w:val="492E1D88"/>
    <w:multiLevelType w:val="multilevel"/>
    <w:tmpl w:val="492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49452116"/>
    <w:multiLevelType w:val="multilevel"/>
    <w:tmpl w:val="49452116"/>
    <w:lvl w:ilvl="0" w:tentative="0">
      <w:start w:val="1"/>
      <w:numFmt w:val="bullet"/>
      <w:lvlText w:val=""/>
      <w:lvlJc w:val="left"/>
      <w:pPr>
        <w:ind w:left="420" w:hanging="420"/>
      </w:pPr>
      <w:rPr>
        <w:rFonts w:hint="default" w:ascii="Symbol" w:hAnsi="Symbol" w:eastAsia="MS Minch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30">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1">
    <w:nsid w:val="776D6CD5"/>
    <w:multiLevelType w:val="multilevel"/>
    <w:tmpl w:val="776D6CD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3"/>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25"/>
  </w:num>
  <w:num w:numId="13">
    <w:abstractNumId w:val="29"/>
  </w:num>
  <w:num w:numId="14">
    <w:abstractNumId w:val="30"/>
  </w:num>
  <w:num w:numId="15">
    <w:abstractNumId w:val="22"/>
  </w:num>
  <w:num w:numId="16">
    <w:abstractNumId w:val="19"/>
  </w:num>
  <w:num w:numId="17">
    <w:abstractNumId w:val="27"/>
  </w:num>
  <w:num w:numId="18">
    <w:abstractNumId w:val="16"/>
  </w:num>
  <w:num w:numId="19">
    <w:abstractNumId w:val="12"/>
  </w:num>
  <w:num w:numId="20">
    <w:abstractNumId w:val="13"/>
  </w:num>
  <w:num w:numId="21">
    <w:abstractNumId w:val="18"/>
  </w:num>
  <w:num w:numId="22">
    <w:abstractNumId w:val="14"/>
  </w:num>
  <w:num w:numId="23">
    <w:abstractNumId w:val="15"/>
  </w:num>
  <w:num w:numId="24">
    <w:abstractNumId w:val="31"/>
  </w:num>
  <w:num w:numId="25">
    <w:abstractNumId w:val="20"/>
  </w:num>
  <w:num w:numId="26">
    <w:abstractNumId w:val="17"/>
  </w:num>
  <w:num w:numId="27">
    <w:abstractNumId w:val="11"/>
  </w:num>
  <w:num w:numId="28">
    <w:abstractNumId w:val="0"/>
  </w:num>
  <w:num w:numId="29">
    <w:abstractNumId w:val="24"/>
  </w:num>
  <w:num w:numId="30">
    <w:abstractNumId w:val="21"/>
  </w:num>
  <w:num w:numId="31">
    <w:abstractNumId w:val="26"/>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documentProtection w:enforcement="0"/>
  <w:defaultTabStop w:val="720"/>
  <w:hyphenationZone w:val="425"/>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0C6D"/>
    <w:rsid w:val="00001D7E"/>
    <w:rsid w:val="0000259A"/>
    <w:rsid w:val="000031AE"/>
    <w:rsid w:val="00004EE8"/>
    <w:rsid w:val="000070CC"/>
    <w:rsid w:val="00010261"/>
    <w:rsid w:val="000121C8"/>
    <w:rsid w:val="000127C2"/>
    <w:rsid w:val="000140CD"/>
    <w:rsid w:val="00014857"/>
    <w:rsid w:val="0001600B"/>
    <w:rsid w:val="00022C16"/>
    <w:rsid w:val="00023008"/>
    <w:rsid w:val="000320A6"/>
    <w:rsid w:val="00032102"/>
    <w:rsid w:val="000367B4"/>
    <w:rsid w:val="0005082B"/>
    <w:rsid w:val="00050AC7"/>
    <w:rsid w:val="00050E9C"/>
    <w:rsid w:val="00054054"/>
    <w:rsid w:val="000560CB"/>
    <w:rsid w:val="0005685A"/>
    <w:rsid w:val="00061344"/>
    <w:rsid w:val="00065EA4"/>
    <w:rsid w:val="00066C9B"/>
    <w:rsid w:val="0007190C"/>
    <w:rsid w:val="00082011"/>
    <w:rsid w:val="000864F5"/>
    <w:rsid w:val="00086CF3"/>
    <w:rsid w:val="000878A1"/>
    <w:rsid w:val="00090BE1"/>
    <w:rsid w:val="0009228D"/>
    <w:rsid w:val="00093A1E"/>
    <w:rsid w:val="00093E54"/>
    <w:rsid w:val="000946D7"/>
    <w:rsid w:val="0009722B"/>
    <w:rsid w:val="00097B64"/>
    <w:rsid w:val="000A3D8A"/>
    <w:rsid w:val="000A437C"/>
    <w:rsid w:val="000A542E"/>
    <w:rsid w:val="000A5783"/>
    <w:rsid w:val="000A751F"/>
    <w:rsid w:val="000B2EAF"/>
    <w:rsid w:val="000B62DF"/>
    <w:rsid w:val="000C41DF"/>
    <w:rsid w:val="000C439F"/>
    <w:rsid w:val="000C71DE"/>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270B2"/>
    <w:rsid w:val="001309E6"/>
    <w:rsid w:val="00132F28"/>
    <w:rsid w:val="001379FB"/>
    <w:rsid w:val="001407F2"/>
    <w:rsid w:val="00147DCD"/>
    <w:rsid w:val="0015024B"/>
    <w:rsid w:val="001530C2"/>
    <w:rsid w:val="00155E5F"/>
    <w:rsid w:val="001570CE"/>
    <w:rsid w:val="001602FD"/>
    <w:rsid w:val="00163F21"/>
    <w:rsid w:val="001643D6"/>
    <w:rsid w:val="00164AF2"/>
    <w:rsid w:val="0017077C"/>
    <w:rsid w:val="00177ACE"/>
    <w:rsid w:val="0018192B"/>
    <w:rsid w:val="00182776"/>
    <w:rsid w:val="00186A30"/>
    <w:rsid w:val="001871CF"/>
    <w:rsid w:val="001904C2"/>
    <w:rsid w:val="00190CC7"/>
    <w:rsid w:val="0019154D"/>
    <w:rsid w:val="00193641"/>
    <w:rsid w:val="001943DD"/>
    <w:rsid w:val="00195153"/>
    <w:rsid w:val="001A08BE"/>
    <w:rsid w:val="001A182F"/>
    <w:rsid w:val="001A2911"/>
    <w:rsid w:val="001A374C"/>
    <w:rsid w:val="001A5E1F"/>
    <w:rsid w:val="001B4E0F"/>
    <w:rsid w:val="001B6F74"/>
    <w:rsid w:val="001C26D4"/>
    <w:rsid w:val="001C5F63"/>
    <w:rsid w:val="001C69D7"/>
    <w:rsid w:val="001D142D"/>
    <w:rsid w:val="001D1FFE"/>
    <w:rsid w:val="001D3F0E"/>
    <w:rsid w:val="001D4027"/>
    <w:rsid w:val="001D53B9"/>
    <w:rsid w:val="001D6925"/>
    <w:rsid w:val="001E0D41"/>
    <w:rsid w:val="001E21B3"/>
    <w:rsid w:val="001E2E56"/>
    <w:rsid w:val="001E3AAB"/>
    <w:rsid w:val="001E5F72"/>
    <w:rsid w:val="001E6711"/>
    <w:rsid w:val="001F4D48"/>
    <w:rsid w:val="001F7221"/>
    <w:rsid w:val="00206CA3"/>
    <w:rsid w:val="00210F91"/>
    <w:rsid w:val="00215C2B"/>
    <w:rsid w:val="00216E1B"/>
    <w:rsid w:val="002178DC"/>
    <w:rsid w:val="0022013A"/>
    <w:rsid w:val="00221BF5"/>
    <w:rsid w:val="002230BA"/>
    <w:rsid w:val="00223293"/>
    <w:rsid w:val="002266D9"/>
    <w:rsid w:val="0022732E"/>
    <w:rsid w:val="002313ED"/>
    <w:rsid w:val="00232A9B"/>
    <w:rsid w:val="0023725D"/>
    <w:rsid w:val="0024082D"/>
    <w:rsid w:val="002423BD"/>
    <w:rsid w:val="0024246C"/>
    <w:rsid w:val="00242C82"/>
    <w:rsid w:val="00242CA2"/>
    <w:rsid w:val="00244F9D"/>
    <w:rsid w:val="00246018"/>
    <w:rsid w:val="002521D8"/>
    <w:rsid w:val="00252899"/>
    <w:rsid w:val="00255689"/>
    <w:rsid w:val="002609FB"/>
    <w:rsid w:val="002610BF"/>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4F0F"/>
    <w:rsid w:val="002953EF"/>
    <w:rsid w:val="002A057C"/>
    <w:rsid w:val="002B118E"/>
    <w:rsid w:val="002B4B0D"/>
    <w:rsid w:val="002B5B89"/>
    <w:rsid w:val="002C1788"/>
    <w:rsid w:val="002C23C2"/>
    <w:rsid w:val="002C3AC7"/>
    <w:rsid w:val="002C4687"/>
    <w:rsid w:val="002C6DF2"/>
    <w:rsid w:val="002D235E"/>
    <w:rsid w:val="002D283A"/>
    <w:rsid w:val="002E0740"/>
    <w:rsid w:val="002E5381"/>
    <w:rsid w:val="002E7FC6"/>
    <w:rsid w:val="002F26EA"/>
    <w:rsid w:val="002F3959"/>
    <w:rsid w:val="002F564D"/>
    <w:rsid w:val="003003F6"/>
    <w:rsid w:val="00311150"/>
    <w:rsid w:val="003130AC"/>
    <w:rsid w:val="00313AC6"/>
    <w:rsid w:val="003155F2"/>
    <w:rsid w:val="00315D8E"/>
    <w:rsid w:val="00316B10"/>
    <w:rsid w:val="00320C73"/>
    <w:rsid w:val="00333C51"/>
    <w:rsid w:val="00334494"/>
    <w:rsid w:val="0033688D"/>
    <w:rsid w:val="003371BB"/>
    <w:rsid w:val="0033754D"/>
    <w:rsid w:val="003402FE"/>
    <w:rsid w:val="003410B4"/>
    <w:rsid w:val="003426E2"/>
    <w:rsid w:val="00344B98"/>
    <w:rsid w:val="003463FA"/>
    <w:rsid w:val="00353E26"/>
    <w:rsid w:val="003549B4"/>
    <w:rsid w:val="00356374"/>
    <w:rsid w:val="00361469"/>
    <w:rsid w:val="00361FB7"/>
    <w:rsid w:val="00362BC7"/>
    <w:rsid w:val="003634FB"/>
    <w:rsid w:val="0036435F"/>
    <w:rsid w:val="00364C66"/>
    <w:rsid w:val="00365863"/>
    <w:rsid w:val="00373854"/>
    <w:rsid w:val="003758F0"/>
    <w:rsid w:val="00377010"/>
    <w:rsid w:val="003818CF"/>
    <w:rsid w:val="0038322C"/>
    <w:rsid w:val="00383391"/>
    <w:rsid w:val="00386220"/>
    <w:rsid w:val="00386240"/>
    <w:rsid w:val="0038642C"/>
    <w:rsid w:val="00386CD1"/>
    <w:rsid w:val="00386E0B"/>
    <w:rsid w:val="003922E9"/>
    <w:rsid w:val="003923A1"/>
    <w:rsid w:val="003925F8"/>
    <w:rsid w:val="00397816"/>
    <w:rsid w:val="003A1148"/>
    <w:rsid w:val="003A207B"/>
    <w:rsid w:val="003A5967"/>
    <w:rsid w:val="003B43E2"/>
    <w:rsid w:val="003B46DC"/>
    <w:rsid w:val="003B6025"/>
    <w:rsid w:val="003C3EDB"/>
    <w:rsid w:val="003C46D2"/>
    <w:rsid w:val="003C4CA0"/>
    <w:rsid w:val="003C79E7"/>
    <w:rsid w:val="003D0840"/>
    <w:rsid w:val="003D2CEF"/>
    <w:rsid w:val="003D2EBB"/>
    <w:rsid w:val="003D6FB2"/>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2F6D"/>
    <w:rsid w:val="00414317"/>
    <w:rsid w:val="00415752"/>
    <w:rsid w:val="00422CD5"/>
    <w:rsid w:val="00425B80"/>
    <w:rsid w:val="004310DC"/>
    <w:rsid w:val="004314B1"/>
    <w:rsid w:val="00431775"/>
    <w:rsid w:val="00431786"/>
    <w:rsid w:val="004347C7"/>
    <w:rsid w:val="004364F3"/>
    <w:rsid w:val="004377DA"/>
    <w:rsid w:val="00441CC8"/>
    <w:rsid w:val="00441E1E"/>
    <w:rsid w:val="00442F9B"/>
    <w:rsid w:val="00453C3A"/>
    <w:rsid w:val="004558B9"/>
    <w:rsid w:val="004567C5"/>
    <w:rsid w:val="004576C5"/>
    <w:rsid w:val="004578A9"/>
    <w:rsid w:val="00457E1C"/>
    <w:rsid w:val="00462597"/>
    <w:rsid w:val="00463183"/>
    <w:rsid w:val="0046497F"/>
    <w:rsid w:val="00466544"/>
    <w:rsid w:val="004704B6"/>
    <w:rsid w:val="00473E2E"/>
    <w:rsid w:val="00474B05"/>
    <w:rsid w:val="00475D96"/>
    <w:rsid w:val="00481B58"/>
    <w:rsid w:val="00484A04"/>
    <w:rsid w:val="00484CAD"/>
    <w:rsid w:val="00486B91"/>
    <w:rsid w:val="00492DB4"/>
    <w:rsid w:val="00494EE6"/>
    <w:rsid w:val="0049530C"/>
    <w:rsid w:val="00495A88"/>
    <w:rsid w:val="004A0B46"/>
    <w:rsid w:val="004A3B99"/>
    <w:rsid w:val="004A3FB1"/>
    <w:rsid w:val="004B623E"/>
    <w:rsid w:val="004B6A9A"/>
    <w:rsid w:val="004B79F3"/>
    <w:rsid w:val="004C1B10"/>
    <w:rsid w:val="004C1DEF"/>
    <w:rsid w:val="004C2245"/>
    <w:rsid w:val="004C2286"/>
    <w:rsid w:val="004C58F9"/>
    <w:rsid w:val="004D09E1"/>
    <w:rsid w:val="004D100F"/>
    <w:rsid w:val="004E1ED0"/>
    <w:rsid w:val="004E3D42"/>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49A1"/>
    <w:rsid w:val="00525CD2"/>
    <w:rsid w:val="00527D7C"/>
    <w:rsid w:val="005308CC"/>
    <w:rsid w:val="0053092D"/>
    <w:rsid w:val="00531438"/>
    <w:rsid w:val="00531DF7"/>
    <w:rsid w:val="005339CB"/>
    <w:rsid w:val="00534E4B"/>
    <w:rsid w:val="005407F8"/>
    <w:rsid w:val="00541442"/>
    <w:rsid w:val="00541BAE"/>
    <w:rsid w:val="00542EDB"/>
    <w:rsid w:val="00543B4B"/>
    <w:rsid w:val="005441D2"/>
    <w:rsid w:val="00545A54"/>
    <w:rsid w:val="00545B03"/>
    <w:rsid w:val="00546B45"/>
    <w:rsid w:val="00550234"/>
    <w:rsid w:val="005524ED"/>
    <w:rsid w:val="00557D06"/>
    <w:rsid w:val="0056297E"/>
    <w:rsid w:val="00565774"/>
    <w:rsid w:val="005743B2"/>
    <w:rsid w:val="00580C11"/>
    <w:rsid w:val="00584049"/>
    <w:rsid w:val="00584D06"/>
    <w:rsid w:val="005861D0"/>
    <w:rsid w:val="0058673B"/>
    <w:rsid w:val="00586EB6"/>
    <w:rsid w:val="005912D1"/>
    <w:rsid w:val="00594ACE"/>
    <w:rsid w:val="00595921"/>
    <w:rsid w:val="00595D3C"/>
    <w:rsid w:val="005A047C"/>
    <w:rsid w:val="005A12D9"/>
    <w:rsid w:val="005A273E"/>
    <w:rsid w:val="005A2911"/>
    <w:rsid w:val="005A321E"/>
    <w:rsid w:val="005A4DA7"/>
    <w:rsid w:val="005A5D47"/>
    <w:rsid w:val="005B28B0"/>
    <w:rsid w:val="005B413D"/>
    <w:rsid w:val="005B6395"/>
    <w:rsid w:val="005C04C4"/>
    <w:rsid w:val="005C07BF"/>
    <w:rsid w:val="005C3CD7"/>
    <w:rsid w:val="005C60B7"/>
    <w:rsid w:val="005C655D"/>
    <w:rsid w:val="005C688B"/>
    <w:rsid w:val="005C78B7"/>
    <w:rsid w:val="005C7BCB"/>
    <w:rsid w:val="005D246D"/>
    <w:rsid w:val="005D5DD2"/>
    <w:rsid w:val="005D658A"/>
    <w:rsid w:val="005D6DB0"/>
    <w:rsid w:val="005F0362"/>
    <w:rsid w:val="005F1BAC"/>
    <w:rsid w:val="005F2C07"/>
    <w:rsid w:val="005F3F53"/>
    <w:rsid w:val="005F4E75"/>
    <w:rsid w:val="005F64D1"/>
    <w:rsid w:val="00600E7B"/>
    <w:rsid w:val="00606F0F"/>
    <w:rsid w:val="00607873"/>
    <w:rsid w:val="006101F4"/>
    <w:rsid w:val="00610DEE"/>
    <w:rsid w:val="006116B9"/>
    <w:rsid w:val="006137D6"/>
    <w:rsid w:val="0061637C"/>
    <w:rsid w:val="006206D8"/>
    <w:rsid w:val="00621E48"/>
    <w:rsid w:val="00623137"/>
    <w:rsid w:val="00623DE1"/>
    <w:rsid w:val="0062471C"/>
    <w:rsid w:val="006249F9"/>
    <w:rsid w:val="00625071"/>
    <w:rsid w:val="006259B5"/>
    <w:rsid w:val="00626A32"/>
    <w:rsid w:val="0063392A"/>
    <w:rsid w:val="0064132E"/>
    <w:rsid w:val="00643FB4"/>
    <w:rsid w:val="00650278"/>
    <w:rsid w:val="00650D9E"/>
    <w:rsid w:val="0065110A"/>
    <w:rsid w:val="00654098"/>
    <w:rsid w:val="006548A0"/>
    <w:rsid w:val="00657430"/>
    <w:rsid w:val="00657DE4"/>
    <w:rsid w:val="00662BB9"/>
    <w:rsid w:val="00671599"/>
    <w:rsid w:val="0067254A"/>
    <w:rsid w:val="00672AFF"/>
    <w:rsid w:val="00673AFD"/>
    <w:rsid w:val="00674B29"/>
    <w:rsid w:val="00674D30"/>
    <w:rsid w:val="00675CBB"/>
    <w:rsid w:val="006778E8"/>
    <w:rsid w:val="00677F10"/>
    <w:rsid w:val="00681C16"/>
    <w:rsid w:val="00681F7E"/>
    <w:rsid w:val="00683F77"/>
    <w:rsid w:val="006840E4"/>
    <w:rsid w:val="006855F1"/>
    <w:rsid w:val="00685CE6"/>
    <w:rsid w:val="00686742"/>
    <w:rsid w:val="00691433"/>
    <w:rsid w:val="006943EF"/>
    <w:rsid w:val="006955F6"/>
    <w:rsid w:val="006970B6"/>
    <w:rsid w:val="00697E0A"/>
    <w:rsid w:val="006A3CE6"/>
    <w:rsid w:val="006A4C16"/>
    <w:rsid w:val="006A5862"/>
    <w:rsid w:val="006A7AA4"/>
    <w:rsid w:val="006B12D0"/>
    <w:rsid w:val="006B195F"/>
    <w:rsid w:val="006B30B2"/>
    <w:rsid w:val="006B3808"/>
    <w:rsid w:val="006B4A4A"/>
    <w:rsid w:val="006B589F"/>
    <w:rsid w:val="006C27BC"/>
    <w:rsid w:val="006C320E"/>
    <w:rsid w:val="006C3803"/>
    <w:rsid w:val="006C3844"/>
    <w:rsid w:val="006C5C1E"/>
    <w:rsid w:val="006C63F1"/>
    <w:rsid w:val="006D0586"/>
    <w:rsid w:val="006D303A"/>
    <w:rsid w:val="006D33AF"/>
    <w:rsid w:val="006D7E67"/>
    <w:rsid w:val="006E3A46"/>
    <w:rsid w:val="006E5EA9"/>
    <w:rsid w:val="006F1BF8"/>
    <w:rsid w:val="006F28CD"/>
    <w:rsid w:val="006F38D0"/>
    <w:rsid w:val="006F4316"/>
    <w:rsid w:val="006F5168"/>
    <w:rsid w:val="006F5A97"/>
    <w:rsid w:val="00700919"/>
    <w:rsid w:val="00701A90"/>
    <w:rsid w:val="00704270"/>
    <w:rsid w:val="0070471C"/>
    <w:rsid w:val="007052F1"/>
    <w:rsid w:val="007067A7"/>
    <w:rsid w:val="007072ED"/>
    <w:rsid w:val="007073CA"/>
    <w:rsid w:val="00710809"/>
    <w:rsid w:val="0071184E"/>
    <w:rsid w:val="007125E6"/>
    <w:rsid w:val="00714BD2"/>
    <w:rsid w:val="007158A4"/>
    <w:rsid w:val="0072008B"/>
    <w:rsid w:val="007205DB"/>
    <w:rsid w:val="00720E16"/>
    <w:rsid w:val="00730119"/>
    <w:rsid w:val="0073632C"/>
    <w:rsid w:val="00737E85"/>
    <w:rsid w:val="00743146"/>
    <w:rsid w:val="007433FA"/>
    <w:rsid w:val="007452F7"/>
    <w:rsid w:val="00745334"/>
    <w:rsid w:val="00745E1C"/>
    <w:rsid w:val="007476B5"/>
    <w:rsid w:val="00747EB7"/>
    <w:rsid w:val="00750BFB"/>
    <w:rsid w:val="00753406"/>
    <w:rsid w:val="0075342C"/>
    <w:rsid w:val="00753D2C"/>
    <w:rsid w:val="0075555A"/>
    <w:rsid w:val="007613F8"/>
    <w:rsid w:val="007616EC"/>
    <w:rsid w:val="00763BBD"/>
    <w:rsid w:val="00764B28"/>
    <w:rsid w:val="00764D5C"/>
    <w:rsid w:val="00765839"/>
    <w:rsid w:val="00765A3B"/>
    <w:rsid w:val="00767B7A"/>
    <w:rsid w:val="0077135B"/>
    <w:rsid w:val="0077562D"/>
    <w:rsid w:val="00775E2B"/>
    <w:rsid w:val="007773AF"/>
    <w:rsid w:val="0077781A"/>
    <w:rsid w:val="007837F2"/>
    <w:rsid w:val="007867C9"/>
    <w:rsid w:val="00786E51"/>
    <w:rsid w:val="00787079"/>
    <w:rsid w:val="007879BB"/>
    <w:rsid w:val="00787BE3"/>
    <w:rsid w:val="0079693F"/>
    <w:rsid w:val="007969B3"/>
    <w:rsid w:val="007A0793"/>
    <w:rsid w:val="007A1217"/>
    <w:rsid w:val="007A49DD"/>
    <w:rsid w:val="007A7A49"/>
    <w:rsid w:val="007B2077"/>
    <w:rsid w:val="007B21B8"/>
    <w:rsid w:val="007B6C51"/>
    <w:rsid w:val="007B946E"/>
    <w:rsid w:val="007C153B"/>
    <w:rsid w:val="007C1B3A"/>
    <w:rsid w:val="007C2444"/>
    <w:rsid w:val="007C2B79"/>
    <w:rsid w:val="007C30D5"/>
    <w:rsid w:val="007C5239"/>
    <w:rsid w:val="007C6BF3"/>
    <w:rsid w:val="007D3064"/>
    <w:rsid w:val="007D47ED"/>
    <w:rsid w:val="007D4D0E"/>
    <w:rsid w:val="007D50DB"/>
    <w:rsid w:val="007D58C7"/>
    <w:rsid w:val="007D5DF8"/>
    <w:rsid w:val="007D6D30"/>
    <w:rsid w:val="007E0603"/>
    <w:rsid w:val="007E23F5"/>
    <w:rsid w:val="007E4BD2"/>
    <w:rsid w:val="007F705A"/>
    <w:rsid w:val="00802A3C"/>
    <w:rsid w:val="00803082"/>
    <w:rsid w:val="00803307"/>
    <w:rsid w:val="008060C5"/>
    <w:rsid w:val="0080629E"/>
    <w:rsid w:val="008071EC"/>
    <w:rsid w:val="00810832"/>
    <w:rsid w:val="00813438"/>
    <w:rsid w:val="00815760"/>
    <w:rsid w:val="00830C27"/>
    <w:rsid w:val="008347D1"/>
    <w:rsid w:val="00841DE6"/>
    <w:rsid w:val="00843C92"/>
    <w:rsid w:val="008444BD"/>
    <w:rsid w:val="00845282"/>
    <w:rsid w:val="008461E6"/>
    <w:rsid w:val="00846FBA"/>
    <w:rsid w:val="00852833"/>
    <w:rsid w:val="00852DB9"/>
    <w:rsid w:val="00853476"/>
    <w:rsid w:val="00853B67"/>
    <w:rsid w:val="00854930"/>
    <w:rsid w:val="008562B1"/>
    <w:rsid w:val="008645BE"/>
    <w:rsid w:val="008653F9"/>
    <w:rsid w:val="00866268"/>
    <w:rsid w:val="00875034"/>
    <w:rsid w:val="0087634D"/>
    <w:rsid w:val="00892023"/>
    <w:rsid w:val="008930F8"/>
    <w:rsid w:val="00894D9D"/>
    <w:rsid w:val="00896C89"/>
    <w:rsid w:val="008B2674"/>
    <w:rsid w:val="008B3FB6"/>
    <w:rsid w:val="008C50DB"/>
    <w:rsid w:val="008D0B40"/>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21C2"/>
    <w:rsid w:val="00914911"/>
    <w:rsid w:val="00917297"/>
    <w:rsid w:val="00930C1D"/>
    <w:rsid w:val="00930CF8"/>
    <w:rsid w:val="0093334F"/>
    <w:rsid w:val="0093400F"/>
    <w:rsid w:val="009365C9"/>
    <w:rsid w:val="009366A8"/>
    <w:rsid w:val="009366C3"/>
    <w:rsid w:val="00943E59"/>
    <w:rsid w:val="0094423A"/>
    <w:rsid w:val="00944308"/>
    <w:rsid w:val="0094641D"/>
    <w:rsid w:val="009528EC"/>
    <w:rsid w:val="0095630E"/>
    <w:rsid w:val="0095765A"/>
    <w:rsid w:val="009605D8"/>
    <w:rsid w:val="0096751E"/>
    <w:rsid w:val="00970AC8"/>
    <w:rsid w:val="00974B9C"/>
    <w:rsid w:val="009772FF"/>
    <w:rsid w:val="00981069"/>
    <w:rsid w:val="00982101"/>
    <w:rsid w:val="009833F2"/>
    <w:rsid w:val="0098697C"/>
    <w:rsid w:val="009874D5"/>
    <w:rsid w:val="0099165C"/>
    <w:rsid w:val="009A1CFE"/>
    <w:rsid w:val="009A5272"/>
    <w:rsid w:val="009B0039"/>
    <w:rsid w:val="009B08C9"/>
    <w:rsid w:val="009B2231"/>
    <w:rsid w:val="009B5E5C"/>
    <w:rsid w:val="009B6C15"/>
    <w:rsid w:val="009C433B"/>
    <w:rsid w:val="009C6D4C"/>
    <w:rsid w:val="009D09B3"/>
    <w:rsid w:val="009D0FBF"/>
    <w:rsid w:val="009D2719"/>
    <w:rsid w:val="009E1D5A"/>
    <w:rsid w:val="009E4361"/>
    <w:rsid w:val="009E468F"/>
    <w:rsid w:val="009E4C30"/>
    <w:rsid w:val="009E5495"/>
    <w:rsid w:val="009E560F"/>
    <w:rsid w:val="009F1CEB"/>
    <w:rsid w:val="009F72E1"/>
    <w:rsid w:val="00A015FA"/>
    <w:rsid w:val="00A01A6A"/>
    <w:rsid w:val="00A040F6"/>
    <w:rsid w:val="00A05E06"/>
    <w:rsid w:val="00A10C5C"/>
    <w:rsid w:val="00A12EA6"/>
    <w:rsid w:val="00A13A67"/>
    <w:rsid w:val="00A172A8"/>
    <w:rsid w:val="00A1737B"/>
    <w:rsid w:val="00A2159A"/>
    <w:rsid w:val="00A21964"/>
    <w:rsid w:val="00A2261F"/>
    <w:rsid w:val="00A23F16"/>
    <w:rsid w:val="00A24353"/>
    <w:rsid w:val="00A249C9"/>
    <w:rsid w:val="00A25136"/>
    <w:rsid w:val="00A30796"/>
    <w:rsid w:val="00A32785"/>
    <w:rsid w:val="00A32A1F"/>
    <w:rsid w:val="00A34777"/>
    <w:rsid w:val="00A34842"/>
    <w:rsid w:val="00A35E78"/>
    <w:rsid w:val="00A35FB0"/>
    <w:rsid w:val="00A36A6B"/>
    <w:rsid w:val="00A36AB6"/>
    <w:rsid w:val="00A412FA"/>
    <w:rsid w:val="00A46EC1"/>
    <w:rsid w:val="00A50C39"/>
    <w:rsid w:val="00A54F92"/>
    <w:rsid w:val="00A557A0"/>
    <w:rsid w:val="00A55EE1"/>
    <w:rsid w:val="00A57ECE"/>
    <w:rsid w:val="00A60527"/>
    <w:rsid w:val="00A72116"/>
    <w:rsid w:val="00A828CA"/>
    <w:rsid w:val="00A84F72"/>
    <w:rsid w:val="00A859D9"/>
    <w:rsid w:val="00A86289"/>
    <w:rsid w:val="00A90F50"/>
    <w:rsid w:val="00A91DC7"/>
    <w:rsid w:val="00A94327"/>
    <w:rsid w:val="00A94330"/>
    <w:rsid w:val="00A96451"/>
    <w:rsid w:val="00AA0736"/>
    <w:rsid w:val="00AA329C"/>
    <w:rsid w:val="00AA513F"/>
    <w:rsid w:val="00AA67C6"/>
    <w:rsid w:val="00AB02CB"/>
    <w:rsid w:val="00AB0F7D"/>
    <w:rsid w:val="00AB18E1"/>
    <w:rsid w:val="00AB3F2E"/>
    <w:rsid w:val="00AB4CC8"/>
    <w:rsid w:val="00AB768B"/>
    <w:rsid w:val="00AC08B1"/>
    <w:rsid w:val="00AC3CE7"/>
    <w:rsid w:val="00AC5676"/>
    <w:rsid w:val="00AD4114"/>
    <w:rsid w:val="00AD48BD"/>
    <w:rsid w:val="00AD4CF0"/>
    <w:rsid w:val="00AD5435"/>
    <w:rsid w:val="00AD6E41"/>
    <w:rsid w:val="00AE1ED3"/>
    <w:rsid w:val="00AE1EE4"/>
    <w:rsid w:val="00AE7831"/>
    <w:rsid w:val="00AF1CA7"/>
    <w:rsid w:val="00AF281D"/>
    <w:rsid w:val="00AF484A"/>
    <w:rsid w:val="00AF78D7"/>
    <w:rsid w:val="00AF7958"/>
    <w:rsid w:val="00B01664"/>
    <w:rsid w:val="00B02958"/>
    <w:rsid w:val="00B05E41"/>
    <w:rsid w:val="00B072AB"/>
    <w:rsid w:val="00B11A1C"/>
    <w:rsid w:val="00B13892"/>
    <w:rsid w:val="00B20B3C"/>
    <w:rsid w:val="00B21D53"/>
    <w:rsid w:val="00B26801"/>
    <w:rsid w:val="00B36C88"/>
    <w:rsid w:val="00B415EA"/>
    <w:rsid w:val="00B45742"/>
    <w:rsid w:val="00B46AB9"/>
    <w:rsid w:val="00B532B8"/>
    <w:rsid w:val="00B53497"/>
    <w:rsid w:val="00B609BD"/>
    <w:rsid w:val="00B64E1A"/>
    <w:rsid w:val="00B6689A"/>
    <w:rsid w:val="00B66B08"/>
    <w:rsid w:val="00B701DC"/>
    <w:rsid w:val="00B7424E"/>
    <w:rsid w:val="00B7566B"/>
    <w:rsid w:val="00B75FE8"/>
    <w:rsid w:val="00B83C17"/>
    <w:rsid w:val="00B84117"/>
    <w:rsid w:val="00B841B9"/>
    <w:rsid w:val="00B91632"/>
    <w:rsid w:val="00B95308"/>
    <w:rsid w:val="00BA33B4"/>
    <w:rsid w:val="00BA3A72"/>
    <w:rsid w:val="00BA4666"/>
    <w:rsid w:val="00BA5D9D"/>
    <w:rsid w:val="00BA6AAC"/>
    <w:rsid w:val="00BA7573"/>
    <w:rsid w:val="00BB1813"/>
    <w:rsid w:val="00BB20D3"/>
    <w:rsid w:val="00BB398A"/>
    <w:rsid w:val="00BB4C90"/>
    <w:rsid w:val="00BB6A9D"/>
    <w:rsid w:val="00BC12E1"/>
    <w:rsid w:val="00BC1873"/>
    <w:rsid w:val="00BC2F56"/>
    <w:rsid w:val="00BC4744"/>
    <w:rsid w:val="00BC4A80"/>
    <w:rsid w:val="00BC5B6F"/>
    <w:rsid w:val="00BC6A51"/>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1A7"/>
    <w:rsid w:val="00C21AE6"/>
    <w:rsid w:val="00C24782"/>
    <w:rsid w:val="00C25072"/>
    <w:rsid w:val="00C30DD0"/>
    <w:rsid w:val="00C36AB4"/>
    <w:rsid w:val="00C40DDD"/>
    <w:rsid w:val="00C418E5"/>
    <w:rsid w:val="00C47C7B"/>
    <w:rsid w:val="00C508A6"/>
    <w:rsid w:val="00C51794"/>
    <w:rsid w:val="00C51F82"/>
    <w:rsid w:val="00C52170"/>
    <w:rsid w:val="00C57A26"/>
    <w:rsid w:val="00C652D4"/>
    <w:rsid w:val="00C66455"/>
    <w:rsid w:val="00C7023F"/>
    <w:rsid w:val="00C75371"/>
    <w:rsid w:val="00C75432"/>
    <w:rsid w:val="00C80B0D"/>
    <w:rsid w:val="00C83AE1"/>
    <w:rsid w:val="00C86A16"/>
    <w:rsid w:val="00C87E4E"/>
    <w:rsid w:val="00C93604"/>
    <w:rsid w:val="00C9472C"/>
    <w:rsid w:val="00C97B15"/>
    <w:rsid w:val="00CA0093"/>
    <w:rsid w:val="00CA1D95"/>
    <w:rsid w:val="00CA272E"/>
    <w:rsid w:val="00CA5BE9"/>
    <w:rsid w:val="00CA66DB"/>
    <w:rsid w:val="00CB1DE4"/>
    <w:rsid w:val="00CB2750"/>
    <w:rsid w:val="00CC42CD"/>
    <w:rsid w:val="00CD25AE"/>
    <w:rsid w:val="00CD5936"/>
    <w:rsid w:val="00CD717B"/>
    <w:rsid w:val="00CE211F"/>
    <w:rsid w:val="00CE4485"/>
    <w:rsid w:val="00CE6BB7"/>
    <w:rsid w:val="00CE7FBC"/>
    <w:rsid w:val="00CF27F6"/>
    <w:rsid w:val="00D0135C"/>
    <w:rsid w:val="00D027D0"/>
    <w:rsid w:val="00D0426C"/>
    <w:rsid w:val="00D06353"/>
    <w:rsid w:val="00D065AE"/>
    <w:rsid w:val="00D12824"/>
    <w:rsid w:val="00D2037E"/>
    <w:rsid w:val="00D2073B"/>
    <w:rsid w:val="00D22509"/>
    <w:rsid w:val="00D23BED"/>
    <w:rsid w:val="00D2502C"/>
    <w:rsid w:val="00D26028"/>
    <w:rsid w:val="00D26ECE"/>
    <w:rsid w:val="00D3026E"/>
    <w:rsid w:val="00D34A61"/>
    <w:rsid w:val="00D358C3"/>
    <w:rsid w:val="00D41BB0"/>
    <w:rsid w:val="00D42A4E"/>
    <w:rsid w:val="00D45E53"/>
    <w:rsid w:val="00D467D9"/>
    <w:rsid w:val="00D46A26"/>
    <w:rsid w:val="00D53670"/>
    <w:rsid w:val="00D5777F"/>
    <w:rsid w:val="00D57ABC"/>
    <w:rsid w:val="00D613BE"/>
    <w:rsid w:val="00D62E92"/>
    <w:rsid w:val="00D70FDC"/>
    <w:rsid w:val="00D713F7"/>
    <w:rsid w:val="00D73F16"/>
    <w:rsid w:val="00D819AE"/>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AEC"/>
    <w:rsid w:val="00DB5C04"/>
    <w:rsid w:val="00DC1587"/>
    <w:rsid w:val="00DC16AB"/>
    <w:rsid w:val="00DC3014"/>
    <w:rsid w:val="00DC4715"/>
    <w:rsid w:val="00DC6D1D"/>
    <w:rsid w:val="00DC7DDE"/>
    <w:rsid w:val="00DD64D1"/>
    <w:rsid w:val="00DE182A"/>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193"/>
    <w:rsid w:val="00E14FA0"/>
    <w:rsid w:val="00E17889"/>
    <w:rsid w:val="00E2016F"/>
    <w:rsid w:val="00E20AC0"/>
    <w:rsid w:val="00E24D40"/>
    <w:rsid w:val="00E320BB"/>
    <w:rsid w:val="00E33D57"/>
    <w:rsid w:val="00E346C8"/>
    <w:rsid w:val="00E35ACD"/>
    <w:rsid w:val="00E36590"/>
    <w:rsid w:val="00E37047"/>
    <w:rsid w:val="00E41966"/>
    <w:rsid w:val="00E438FF"/>
    <w:rsid w:val="00E50A0B"/>
    <w:rsid w:val="00E51A05"/>
    <w:rsid w:val="00E53D1C"/>
    <w:rsid w:val="00E55A2D"/>
    <w:rsid w:val="00E56279"/>
    <w:rsid w:val="00E56AB2"/>
    <w:rsid w:val="00E601D6"/>
    <w:rsid w:val="00E604B0"/>
    <w:rsid w:val="00E609D5"/>
    <w:rsid w:val="00E71BB3"/>
    <w:rsid w:val="00E7245A"/>
    <w:rsid w:val="00E7356B"/>
    <w:rsid w:val="00E76692"/>
    <w:rsid w:val="00E829CA"/>
    <w:rsid w:val="00E84A96"/>
    <w:rsid w:val="00E85B2D"/>
    <w:rsid w:val="00E93D54"/>
    <w:rsid w:val="00EB0F6B"/>
    <w:rsid w:val="00EB340C"/>
    <w:rsid w:val="00EB5B9B"/>
    <w:rsid w:val="00EC21E9"/>
    <w:rsid w:val="00EC2BAE"/>
    <w:rsid w:val="00EC4084"/>
    <w:rsid w:val="00ED0E5C"/>
    <w:rsid w:val="00ED14F7"/>
    <w:rsid w:val="00ED1D6F"/>
    <w:rsid w:val="00ED5B55"/>
    <w:rsid w:val="00ED672C"/>
    <w:rsid w:val="00ED6903"/>
    <w:rsid w:val="00EE79C7"/>
    <w:rsid w:val="00EF0D63"/>
    <w:rsid w:val="00EF209E"/>
    <w:rsid w:val="00EF399A"/>
    <w:rsid w:val="00EF3F69"/>
    <w:rsid w:val="00EF58F8"/>
    <w:rsid w:val="00EF64BC"/>
    <w:rsid w:val="00F01D0E"/>
    <w:rsid w:val="00F03487"/>
    <w:rsid w:val="00F056C8"/>
    <w:rsid w:val="00F06077"/>
    <w:rsid w:val="00F07111"/>
    <w:rsid w:val="00F12067"/>
    <w:rsid w:val="00F13354"/>
    <w:rsid w:val="00F14DEB"/>
    <w:rsid w:val="00F22CD5"/>
    <w:rsid w:val="00F23391"/>
    <w:rsid w:val="00F25394"/>
    <w:rsid w:val="00F25576"/>
    <w:rsid w:val="00F26176"/>
    <w:rsid w:val="00F27556"/>
    <w:rsid w:val="00F30DDA"/>
    <w:rsid w:val="00F318A0"/>
    <w:rsid w:val="00F34A32"/>
    <w:rsid w:val="00F45A93"/>
    <w:rsid w:val="00F5257D"/>
    <w:rsid w:val="00F543AA"/>
    <w:rsid w:val="00F553F0"/>
    <w:rsid w:val="00F56735"/>
    <w:rsid w:val="00F56A75"/>
    <w:rsid w:val="00F6009E"/>
    <w:rsid w:val="00F61F0D"/>
    <w:rsid w:val="00F62D75"/>
    <w:rsid w:val="00F638C1"/>
    <w:rsid w:val="00F64BD9"/>
    <w:rsid w:val="00F65426"/>
    <w:rsid w:val="00F65FD8"/>
    <w:rsid w:val="00F665AF"/>
    <w:rsid w:val="00F72972"/>
    <w:rsid w:val="00F729DF"/>
    <w:rsid w:val="00F73DC2"/>
    <w:rsid w:val="00F80EBE"/>
    <w:rsid w:val="00F826F3"/>
    <w:rsid w:val="00F827A7"/>
    <w:rsid w:val="00F837A6"/>
    <w:rsid w:val="00F853A3"/>
    <w:rsid w:val="00F8745B"/>
    <w:rsid w:val="00F87F7E"/>
    <w:rsid w:val="00F96350"/>
    <w:rsid w:val="00F96608"/>
    <w:rsid w:val="00F9675E"/>
    <w:rsid w:val="00FA007E"/>
    <w:rsid w:val="00FA13CF"/>
    <w:rsid w:val="00FA1877"/>
    <w:rsid w:val="00FA458A"/>
    <w:rsid w:val="00FA55A8"/>
    <w:rsid w:val="00FA5FBC"/>
    <w:rsid w:val="00FA78A6"/>
    <w:rsid w:val="00FB1B43"/>
    <w:rsid w:val="00FB3C6E"/>
    <w:rsid w:val="00FB5B16"/>
    <w:rsid w:val="00FB671A"/>
    <w:rsid w:val="00FB6F69"/>
    <w:rsid w:val="00FC36DB"/>
    <w:rsid w:val="00FC485C"/>
    <w:rsid w:val="00FC5067"/>
    <w:rsid w:val="00FC6264"/>
    <w:rsid w:val="00FC6BCD"/>
    <w:rsid w:val="00FD0432"/>
    <w:rsid w:val="00FD0E47"/>
    <w:rsid w:val="00FD1CA4"/>
    <w:rsid w:val="00FD2DF6"/>
    <w:rsid w:val="00FD4106"/>
    <w:rsid w:val="00FE217E"/>
    <w:rsid w:val="00FE2457"/>
    <w:rsid w:val="00FF0886"/>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9455C6"/>
    <w:rsid w:val="14CFEAF3"/>
    <w:rsid w:val="1530A9DC"/>
    <w:rsid w:val="15BFE8C7"/>
    <w:rsid w:val="15F13C9F"/>
    <w:rsid w:val="15F36ED7"/>
    <w:rsid w:val="1628698F"/>
    <w:rsid w:val="1637E367"/>
    <w:rsid w:val="16EE0173"/>
    <w:rsid w:val="174F47ED"/>
    <w:rsid w:val="176D27B6"/>
    <w:rsid w:val="17D776FB"/>
    <w:rsid w:val="1812BDF7"/>
    <w:rsid w:val="189F4623"/>
    <w:rsid w:val="18EA2EAF"/>
    <w:rsid w:val="193422AD"/>
    <w:rsid w:val="197F151F"/>
    <w:rsid w:val="198C9AE4"/>
    <w:rsid w:val="19AFE486"/>
    <w:rsid w:val="19B3164C"/>
    <w:rsid w:val="1A337354"/>
    <w:rsid w:val="1A4FC86D"/>
    <w:rsid w:val="1AA89237"/>
    <w:rsid w:val="1B487F15"/>
    <w:rsid w:val="1B9DCEF8"/>
    <w:rsid w:val="1BAE5C27"/>
    <w:rsid w:val="1BB776A2"/>
    <w:rsid w:val="1BE566C2"/>
    <w:rsid w:val="1C00A652"/>
    <w:rsid w:val="1C4DF02A"/>
    <w:rsid w:val="1C4EA865"/>
    <w:rsid w:val="1CA1A1BD"/>
    <w:rsid w:val="1CC80DDC"/>
    <w:rsid w:val="1D034B5D"/>
    <w:rsid w:val="1D234829"/>
    <w:rsid w:val="1D3FA4B4"/>
    <w:rsid w:val="1D4F25C2"/>
    <w:rsid w:val="1D507CA3"/>
    <w:rsid w:val="1D743260"/>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B579E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630889"/>
    <w:rsid w:val="2A7577AA"/>
    <w:rsid w:val="2A7C19A5"/>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4F8431E"/>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067EE"/>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1F1A22"/>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4FF74B6E"/>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3C75190"/>
    <w:rsid w:val="5409B3C7"/>
    <w:rsid w:val="5441D9F1"/>
    <w:rsid w:val="54D72401"/>
    <w:rsid w:val="552C19E1"/>
    <w:rsid w:val="55300C8E"/>
    <w:rsid w:val="55891C9C"/>
    <w:rsid w:val="558B620A"/>
    <w:rsid w:val="55943A1A"/>
    <w:rsid w:val="55B69146"/>
    <w:rsid w:val="55C986F2"/>
    <w:rsid w:val="55D9857D"/>
    <w:rsid w:val="56177D00"/>
    <w:rsid w:val="561C2060"/>
    <w:rsid w:val="56784256"/>
    <w:rsid w:val="56BF4E49"/>
    <w:rsid w:val="57CF077F"/>
    <w:rsid w:val="57DA10A9"/>
    <w:rsid w:val="58C13791"/>
    <w:rsid w:val="58C9DF04"/>
    <w:rsid w:val="591AD592"/>
    <w:rsid w:val="5924BC01"/>
    <w:rsid w:val="5987A165"/>
    <w:rsid w:val="59D616F9"/>
    <w:rsid w:val="59DFD067"/>
    <w:rsid w:val="5A725F77"/>
    <w:rsid w:val="5A9658BC"/>
    <w:rsid w:val="5AD0167F"/>
    <w:rsid w:val="5ADD14E4"/>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B56E8E"/>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B590E"/>
    <w:rsid w:val="6DBFE5E2"/>
    <w:rsid w:val="6E4A0A40"/>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706BB"/>
    <w:rsid w:val="722CCA10"/>
    <w:rsid w:val="723661E2"/>
    <w:rsid w:val="72577269"/>
    <w:rsid w:val="725AC5DC"/>
    <w:rsid w:val="72FC57A8"/>
    <w:rsid w:val="72FC71B0"/>
    <w:rsid w:val="7314B57C"/>
    <w:rsid w:val="731C538B"/>
    <w:rsid w:val="7331A717"/>
    <w:rsid w:val="736669E6"/>
    <w:rsid w:val="738FB9D1"/>
    <w:rsid w:val="73EA0A96"/>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4C37BA"/>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uiPriority w:val="1"/>
  </w:style>
  <w:style w:type="table" w:default="1" w:styleId="69">
    <w:name w:val="Normal Table"/>
    <w:semiHidden/>
    <w:unhideWhenUsed/>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next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1"/>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rPr>
      <w:rFonts w:ascii="Times New Roman" w:hAnsi="Times New Roman"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qFormat/>
    <w:uiPriority w:val="0"/>
    <w:rPr>
      <w:rFonts w:ascii="Times New Roman" w:hAnsi="Times New Roman" w:eastAsia="Arial" w:cs="Times New Roman"/>
      <w:sz w:val="18"/>
      <w:szCs w:val="20"/>
      <w:lang w:val="en-GB" w:eastAsia="zh-CN"/>
    </w:rPr>
  </w:style>
  <w:style w:type="paragraph" w:customStyle="1" w:styleId="124">
    <w:name w:val="Bullets"/>
    <w:basedOn w:val="1"/>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uiPriority w:val="49"/>
    <w:rPr>
      <w:rFonts w:ascii="Times New Roman" w:hAnsi="Times New Roman"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uiPriority w:val="0"/>
    <w:rPr>
      <w:rFonts w:hint="default" w:ascii="CambriaMath" w:hAnsi="CambriaMath"/>
      <w:color w:val="000000"/>
      <w:sz w:val="20"/>
      <w:szCs w:val="20"/>
    </w:rPr>
  </w:style>
  <w:style w:type="character" w:customStyle="1" w:styleId="173">
    <w:name w:val="tgt1"/>
    <w:basedOn w:val="71"/>
    <w:uiPriority w:val="0"/>
  </w:style>
  <w:style w:type="table" w:customStyle="1" w:styleId="174">
    <w:name w:val="网格表 5 深色 - 着色 51"/>
    <w:basedOn w:val="69"/>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uiPriority w:val="0"/>
    <w:rPr>
      <w:rFonts w:ascii="Times New Roman" w:hAnsi="Times New Roman" w:eastAsia="Times New Roman" w:cs="Times New Roman"/>
      <w:sz w:val="20"/>
      <w:szCs w:val="20"/>
      <w:lang w:val="en-GB"/>
    </w:rPr>
  </w:style>
  <w:style w:type="table" w:customStyle="1" w:styleId="176">
    <w:name w:val="网格表 5 深色 - 着色 11"/>
    <w:basedOn w:val="69"/>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rPr>
      <w:rFonts w:ascii="Times New Roman" w:hAnsi="Times New Roman"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paragraph" w:customStyle="1" w:styleId="185">
    <w:name w:val="x_msonormal"/>
    <w:basedOn w:val="1"/>
    <w:qFormat/>
    <w:uiPriority w:val="0"/>
    <w:pPr>
      <w:spacing w:before="100" w:beforeAutospacing="1" w:after="100" w:afterAutospacing="1" w:line="240" w:lineRule="auto"/>
    </w:pPr>
    <w:rPr>
      <w:rFonts w:ascii="Calibri" w:hAnsi="Calibri" w:cs="Calibri" w:eastAsiaTheme="minorHAnsi"/>
      <w:lang w:val="en-GB" w:eastAsia="en-GB"/>
    </w:rPr>
  </w:style>
  <w:style w:type="character" w:customStyle="1" w:styleId="186">
    <w:name w:val="列出段落 字符"/>
    <w:basedOn w:val="71"/>
    <w:link w:val="187"/>
    <w:uiPriority w:val="0"/>
    <w:rPr>
      <w:rFonts w:hint="default" w:ascii="Times New Roman" w:hAnsi="Times New Roman" w:cs="Times New Roman"/>
      <w:sz w:val="22"/>
    </w:rPr>
  </w:style>
  <w:style w:type="paragraph" w:customStyle="1" w:styleId="187">
    <w:name w:val="列出段落1"/>
    <w:basedOn w:val="1"/>
    <w:link w:val="186"/>
    <w:uiPriority w:val="0"/>
    <w:pPr>
      <w:widowControl w:val="0"/>
      <w:adjustRightInd w:val="0"/>
      <w:snapToGrid w:val="0"/>
      <w:spacing w:before="30" w:beforeLines="30" w:after="0" w:line="60" w:lineRule="atLeast"/>
      <w:ind w:firstLine="420" w:firstLineChars="200"/>
      <w:jc w:val="both"/>
    </w:pPr>
    <w:rPr>
      <w:rFonts w:ascii="Times New Roman" w:hAnsi="Times New Roman" w:eastAsia="宋体" w:cs="Times New Roman"/>
      <w:kern w:val="2"/>
      <w:lang w:eastAsia="zh-CN"/>
    </w:rPr>
  </w:style>
  <w:style w:type="paragraph" w:customStyle="1" w:styleId="188">
    <w:name w:val="列出段落2"/>
    <w:basedOn w:val="1"/>
    <w:uiPriority w:val="0"/>
    <w:pPr>
      <w:spacing w:before="100" w:beforeAutospacing="1" w:after="100" w:afterAutospacing="1" w:line="240" w:lineRule="auto"/>
      <w:ind w:left="720" w:hanging="360"/>
    </w:pPr>
    <w:rPr>
      <w:rFonts w:ascii="Times New Roman" w:hAnsi="Times New Roman" w:eastAsia="Calibri" w:cs="Times New Roman"/>
      <w:sz w:val="24"/>
      <w:szCs w:val="24"/>
      <w:lang w:eastAsia="zh-CN"/>
    </w:rPr>
  </w:style>
  <w:style w:type="character" w:customStyle="1" w:styleId="189">
    <w:name w:val="15"/>
    <w:basedOn w:val="71"/>
    <w:uiPriority w:val="0"/>
    <w:rPr>
      <w:rFonts w:hint="default" w:ascii="Times New Roman" w:hAnsi="Times New Roman" w:cs="Times New Roman"/>
      <w:color w:val="0563C1"/>
      <w:u w:val="single"/>
    </w:rPr>
  </w:style>
  <w:style w:type="paragraph" w:customStyle="1" w:styleId="190">
    <w:name w:val="正文1"/>
    <w:uiPriority w:val="0"/>
    <w:pPr>
      <w:jc w:val="both"/>
    </w:pPr>
    <w:rPr>
      <w:rFonts w:ascii="Times New Roman" w:hAnsi="Times New Roman" w:eastAsia="宋体" w:cs="Times New Roman"/>
      <w:kern w:val="2"/>
      <w:sz w:val="21"/>
      <w:szCs w:val="21"/>
      <w:lang w:val="en-US" w:eastAsia="zh-CN" w:bidi="ar-SA"/>
    </w:rPr>
  </w:style>
  <w:style w:type="paragraph" w:customStyle="1" w:styleId="191">
    <w:name w:val="正文2"/>
    <w:basedOn w:val="1"/>
    <w:uiPriority w:val="0"/>
    <w:pPr>
      <w:spacing w:after="0" w:line="240" w:lineRule="auto"/>
      <w:jc w:val="both"/>
    </w:pPr>
    <w:rPr>
      <w:rFonts w:ascii="Times New Roman" w:hAnsi="Times New Roman" w:eastAsia="宋体" w:cs="Times New Roman"/>
      <w:kern w:val="2"/>
      <w:sz w:val="21"/>
      <w:szCs w:val="21"/>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8B1AE-ED68-43DB-8C37-9AA2632A6B0C}">
  <ds:schemaRefs/>
</ds:datastoreItem>
</file>

<file path=customXml/itemProps2.xml><?xml version="1.0" encoding="utf-8"?>
<ds:datastoreItem xmlns:ds="http://schemas.openxmlformats.org/officeDocument/2006/customXml" ds:itemID="{752908AD-8FEE-4AE6-94F6-C979F117B291}">
  <ds:schemaRefs/>
</ds:datastoreItem>
</file>

<file path=customXml/itemProps3.xml><?xml version="1.0" encoding="utf-8"?>
<ds:datastoreItem xmlns:ds="http://schemas.openxmlformats.org/officeDocument/2006/customXml" ds:itemID="{04B6204E-FF36-4020-B51B-B13A2E570E76}">
  <ds:schemaRefs/>
</ds:datastoreItem>
</file>

<file path=customXml/itemProps4.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5017</Words>
  <Characters>26047</Characters>
  <Lines>225</Lines>
  <Paragraphs>63</Paragraphs>
  <TotalTime>2282</TotalTime>
  <ScaleCrop>false</ScaleCrop>
  <LinksUpToDate>false</LinksUpToDate>
  <CharactersWithSpaces>31492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yiwei1.deng</cp:lastModifiedBy>
  <dcterms:modified xsi:type="dcterms:W3CDTF">2023-04-07T11:14:16Z</dcterms:modified>
  <cp:revision>917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2052-11.1.0.14036</vt:lpwstr>
  </property>
  <property fmtid="{D5CDD505-2E9C-101B-9397-08002B2CF9AE}" pid="10" name="ICV">
    <vt:lpwstr>6AD315B09DBC44648B73B9EB20EA76F0</vt:lpwstr>
  </property>
</Properties>
</file>